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080"/>
      </w:tblGrid>
      <w:tr w:rsidR="00993B74" w14:paraId="3F3F95E3" w14:textId="77777777">
        <w:trPr>
          <w:jc w:val="center"/>
        </w:trPr>
        <w:tc>
          <w:tcPr>
            <w:tcW w:w="10080" w:type="dxa"/>
            <w:shd w:val="clear" w:color="auto" w:fill="052033"/>
          </w:tcPr>
          <w:p w14:paraId="7561AD3B" w14:textId="77777777" w:rsidR="00993B74" w:rsidRDefault="00EF1837">
            <w:pPr>
              <w:jc w:val="center"/>
            </w:pPr>
            <w:r>
              <w:rPr>
                <w:b/>
                <w:color w:val="FFFFFF"/>
                <w:sz w:val="40"/>
              </w:rPr>
              <w:t xml:space="preserve">Microsoft Graph </w:t>
            </w:r>
            <w:r>
              <w:rPr>
                <w:b/>
                <w:color w:val="FFFFFF"/>
                <w:sz w:val="40"/>
              </w:rPr>
              <w:t>如何讓</w:t>
            </w:r>
            <w:r>
              <w:rPr>
                <w:b/>
                <w:color w:val="FFFFFF"/>
                <w:sz w:val="40"/>
              </w:rPr>
              <w:t xml:space="preserve"> Copilot </w:t>
            </w:r>
            <w:r>
              <w:rPr>
                <w:b/>
                <w:color w:val="FFFFFF"/>
                <w:sz w:val="40"/>
              </w:rPr>
              <w:t>變聰明？</w:t>
            </w:r>
            <w:r>
              <w:br/>
            </w:r>
            <w:r>
              <w:rPr>
                <w:color w:val="D6EBFF"/>
                <w:sz w:val="23"/>
              </w:rPr>
              <w:t>從資料存取、工作脈絡到安全治理一次看懂｜臺大</w:t>
            </w:r>
            <w:r>
              <w:rPr>
                <w:color w:val="D6EBFF"/>
                <w:sz w:val="23"/>
              </w:rPr>
              <w:t xml:space="preserve"> Copilot </w:t>
            </w:r>
            <w:r>
              <w:rPr>
                <w:color w:val="D6EBFF"/>
                <w:sz w:val="23"/>
              </w:rPr>
              <w:t>教學文件</w:t>
            </w:r>
          </w:p>
        </w:tc>
      </w:tr>
    </w:tbl>
    <w:p w14:paraId="0565FD36" w14:textId="77777777" w:rsidR="00993B74" w:rsidRDefault="00993B74"/>
    <w:p w14:paraId="34AFA8A1" w14:textId="77777777" w:rsidR="00993B74" w:rsidRDefault="00EF1837">
      <w:pPr>
        <w:jc w:val="center"/>
        <w:rPr>
          <w:lang w:eastAsia="zh-TW"/>
        </w:rPr>
      </w:pPr>
      <w:r>
        <w:rPr>
          <w:color w:val="243447"/>
          <w:sz w:val="24"/>
          <w:lang w:eastAsia="zh-TW"/>
        </w:rPr>
        <w:t>建議用途：教師研習、行政主管簡報、</w:t>
      </w:r>
      <w:r>
        <w:rPr>
          <w:color w:val="243447"/>
          <w:sz w:val="24"/>
          <w:lang w:eastAsia="zh-TW"/>
        </w:rPr>
        <w:t xml:space="preserve">Microsoft 365 Copilot </w:t>
      </w:r>
      <w:r>
        <w:rPr>
          <w:color w:val="243447"/>
          <w:sz w:val="24"/>
          <w:lang w:eastAsia="zh-TW"/>
        </w:rPr>
        <w:t>入門課程</w:t>
      </w:r>
      <w:r>
        <w:rPr>
          <w:color w:val="243447"/>
          <w:sz w:val="24"/>
          <w:lang w:eastAsia="zh-TW"/>
        </w:rPr>
        <w:br/>
      </w:r>
      <w:r>
        <w:rPr>
          <w:color w:val="5E6A75"/>
          <w:sz w:val="20"/>
          <w:lang w:eastAsia="zh-TW"/>
        </w:rPr>
        <w:t>製作：黃淑玲</w:t>
      </w:r>
      <w:proofErr w:type="gramStart"/>
      <w:r>
        <w:rPr>
          <w:color w:val="5E6A75"/>
          <w:sz w:val="20"/>
          <w:lang w:eastAsia="zh-TW"/>
        </w:rPr>
        <w:t>｜</w:t>
      </w:r>
      <w:proofErr w:type="gramEnd"/>
      <w:r>
        <w:rPr>
          <w:color w:val="5E6A75"/>
          <w:sz w:val="20"/>
          <w:lang w:eastAsia="zh-TW"/>
        </w:rPr>
        <w:t>版本：</w:t>
      </w:r>
      <w:r>
        <w:rPr>
          <w:color w:val="5E6A75"/>
          <w:sz w:val="20"/>
          <w:lang w:eastAsia="zh-TW"/>
        </w:rPr>
        <w:t xml:space="preserve">2026 </w:t>
      </w:r>
      <w:r>
        <w:rPr>
          <w:color w:val="5E6A75"/>
          <w:sz w:val="20"/>
          <w:lang w:eastAsia="zh-TW"/>
        </w:rPr>
        <w:t>教學版</w:t>
      </w:r>
    </w:p>
    <w:p w14:paraId="51E5022D" w14:textId="77777777" w:rsidR="00993B74" w:rsidRDefault="00EF1837">
      <w:pPr>
        <w:jc w:val="center"/>
      </w:pPr>
      <w:r>
        <w:rPr>
          <w:noProof/>
        </w:rPr>
        <w:drawing>
          <wp:inline distT="0" distB="0" distL="0" distR="0" wp14:anchorId="578B53EB" wp14:editId="16BA8803">
            <wp:extent cx="6035040" cy="402336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3f81bbf7d.png"/>
                    <pic:cNvPicPr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5040" cy="4023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916272" w14:textId="77777777" w:rsidR="00993B74" w:rsidRDefault="00EF1837">
      <w:r>
        <w:br w:type="pag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080"/>
      </w:tblGrid>
      <w:tr w:rsidR="00993B74" w14:paraId="2E1B46D6" w14:textId="77777777">
        <w:trPr>
          <w:jc w:val="center"/>
        </w:trPr>
        <w:tc>
          <w:tcPr>
            <w:tcW w:w="10080" w:type="dxa"/>
            <w:shd w:val="clear" w:color="auto" w:fill="0078D4"/>
          </w:tcPr>
          <w:p w14:paraId="397A910C" w14:textId="77777777" w:rsidR="00993B74" w:rsidRDefault="00EF1837">
            <w:pPr>
              <w:jc w:val="center"/>
              <w:rPr>
                <w:lang w:eastAsia="zh-TW"/>
              </w:rPr>
            </w:pPr>
            <w:r>
              <w:rPr>
                <w:b/>
                <w:color w:val="FFFFFF"/>
                <w:sz w:val="40"/>
                <w:lang w:eastAsia="zh-TW"/>
              </w:rPr>
              <w:lastRenderedPageBreak/>
              <w:t>一頁摘要</w:t>
            </w:r>
            <w:r>
              <w:rPr>
                <w:lang w:eastAsia="zh-TW"/>
              </w:rPr>
              <w:br/>
            </w:r>
            <w:r>
              <w:rPr>
                <w:color w:val="D6EBFF"/>
                <w:sz w:val="23"/>
                <w:lang w:eastAsia="zh-TW"/>
              </w:rPr>
              <w:t>給主管、教師與行政同仁的快速理解</w:t>
            </w:r>
          </w:p>
        </w:tc>
      </w:tr>
    </w:tbl>
    <w:p w14:paraId="67795289" w14:textId="77777777" w:rsidR="00993B74" w:rsidRDefault="00993B74">
      <w:pPr>
        <w:rPr>
          <w:lang w:eastAsia="zh-TW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080"/>
      </w:tblGrid>
      <w:tr w:rsidR="00993B74" w14:paraId="6C8F0223" w14:textId="77777777">
        <w:trPr>
          <w:jc w:val="center"/>
        </w:trPr>
        <w:tc>
          <w:tcPr>
            <w:tcW w:w="10080" w:type="dxa"/>
            <w:shd w:val="clear" w:color="auto" w:fill="EAF6FF"/>
          </w:tcPr>
          <w:p w14:paraId="346046F5" w14:textId="77777777" w:rsidR="00993B74" w:rsidRDefault="00EF1837">
            <w:pPr>
              <w:rPr>
                <w:lang w:eastAsia="zh-TW"/>
              </w:rPr>
            </w:pPr>
            <w:r>
              <w:rPr>
                <w:b/>
                <w:color w:val="0078D4"/>
                <w:sz w:val="23"/>
                <w:lang w:eastAsia="zh-TW"/>
              </w:rPr>
              <w:t>一句話總結</w:t>
            </w:r>
            <w:r>
              <w:rPr>
                <w:b/>
                <w:color w:val="0078D4"/>
                <w:sz w:val="23"/>
                <w:lang w:eastAsia="zh-TW"/>
              </w:rPr>
              <w:br/>
            </w:r>
            <w:r>
              <w:rPr>
                <w:color w:val="243447"/>
                <w:lang w:eastAsia="zh-TW"/>
              </w:rPr>
              <w:t xml:space="preserve">Microsoft Graph </w:t>
            </w:r>
            <w:r>
              <w:rPr>
                <w:color w:val="243447"/>
                <w:lang w:eastAsia="zh-TW"/>
              </w:rPr>
              <w:t>是</w:t>
            </w:r>
            <w:r>
              <w:rPr>
                <w:color w:val="243447"/>
                <w:lang w:eastAsia="zh-TW"/>
              </w:rPr>
              <w:t xml:space="preserve"> Microsoft 365 </w:t>
            </w:r>
            <w:r>
              <w:rPr>
                <w:color w:val="243447"/>
                <w:lang w:eastAsia="zh-TW"/>
              </w:rPr>
              <w:t>的資料橋樑，依照使用者權限安全連結郵件、會議、聊天、文件與行事曆資料，讓</w:t>
            </w:r>
            <w:r>
              <w:rPr>
                <w:color w:val="243447"/>
                <w:lang w:eastAsia="zh-TW"/>
              </w:rPr>
              <w:t xml:space="preserve"> Copilot </w:t>
            </w:r>
            <w:r>
              <w:rPr>
                <w:color w:val="243447"/>
                <w:lang w:eastAsia="zh-TW"/>
              </w:rPr>
              <w:t>能理解工作脈絡並提供更精</w:t>
            </w:r>
            <w:proofErr w:type="gramStart"/>
            <w:r>
              <w:rPr>
                <w:color w:val="243447"/>
                <w:lang w:eastAsia="zh-TW"/>
              </w:rPr>
              <w:t>準</w:t>
            </w:r>
            <w:proofErr w:type="gramEnd"/>
            <w:r>
              <w:rPr>
                <w:color w:val="243447"/>
                <w:lang w:eastAsia="zh-TW"/>
              </w:rPr>
              <w:t>的</w:t>
            </w:r>
            <w:r>
              <w:rPr>
                <w:color w:val="243447"/>
                <w:lang w:eastAsia="zh-TW"/>
              </w:rPr>
              <w:t xml:space="preserve"> AI </w:t>
            </w:r>
            <w:r>
              <w:rPr>
                <w:color w:val="243447"/>
                <w:lang w:eastAsia="zh-TW"/>
              </w:rPr>
              <w:t>協助。</w:t>
            </w:r>
          </w:p>
        </w:tc>
      </w:tr>
    </w:tbl>
    <w:p w14:paraId="4551F073" w14:textId="77777777" w:rsidR="00993B74" w:rsidRDefault="00993B74">
      <w:pPr>
        <w:rPr>
          <w:lang w:eastAsia="zh-TW"/>
        </w:rPr>
      </w:pPr>
    </w:p>
    <w:p w14:paraId="73824FCE" w14:textId="77777777" w:rsidR="00993B74" w:rsidRDefault="00EF1837">
      <w:pPr>
        <w:pStyle w:val="21"/>
      </w:pPr>
      <w:r>
        <w:t xml:space="preserve">Microsoft Graph </w:t>
      </w:r>
      <w:r>
        <w:t>的角色</w:t>
      </w:r>
    </w:p>
    <w:p w14:paraId="693C7E7B" w14:textId="77777777" w:rsidR="00993B74" w:rsidRDefault="00EF1837">
      <w:pPr>
        <w:pStyle w:val="a0"/>
        <w:spacing w:after="40"/>
      </w:pPr>
      <w:r>
        <w:t>統一連結</w:t>
      </w:r>
      <w:r>
        <w:t xml:space="preserve"> Microsoft 365 </w:t>
      </w:r>
      <w:r>
        <w:t>工作資料。</w:t>
      </w:r>
    </w:p>
    <w:p w14:paraId="50CD1D35" w14:textId="77777777" w:rsidR="00993B74" w:rsidRDefault="00EF1837">
      <w:pPr>
        <w:pStyle w:val="a0"/>
        <w:spacing w:after="40"/>
        <w:rPr>
          <w:lang w:eastAsia="zh-TW"/>
        </w:rPr>
      </w:pPr>
      <w:r>
        <w:rPr>
          <w:lang w:eastAsia="zh-TW"/>
        </w:rPr>
        <w:t>讓</w:t>
      </w:r>
      <w:r>
        <w:rPr>
          <w:lang w:eastAsia="zh-TW"/>
        </w:rPr>
        <w:t xml:space="preserve"> Copilot </w:t>
      </w:r>
      <w:r>
        <w:rPr>
          <w:lang w:eastAsia="zh-TW"/>
        </w:rPr>
        <w:t>取得與使用者問題有關的工作脈絡。</w:t>
      </w:r>
    </w:p>
    <w:p w14:paraId="67E66300" w14:textId="77777777" w:rsidR="00993B74" w:rsidRDefault="00EF1837">
      <w:pPr>
        <w:pStyle w:val="a0"/>
        <w:spacing w:after="40"/>
        <w:rPr>
          <w:lang w:eastAsia="zh-TW"/>
        </w:rPr>
      </w:pPr>
      <w:r>
        <w:rPr>
          <w:lang w:eastAsia="zh-TW"/>
        </w:rPr>
        <w:t>協助</w:t>
      </w:r>
      <w:r>
        <w:rPr>
          <w:lang w:eastAsia="zh-TW"/>
        </w:rPr>
        <w:t xml:space="preserve"> AI </w:t>
      </w:r>
      <w:r>
        <w:rPr>
          <w:lang w:eastAsia="zh-TW"/>
        </w:rPr>
        <w:t>回答更貼近組織與個人任務。</w:t>
      </w:r>
    </w:p>
    <w:p w14:paraId="0C70F4A9" w14:textId="77777777" w:rsidR="00993B74" w:rsidRDefault="00EF1837">
      <w:pPr>
        <w:pStyle w:val="21"/>
      </w:pPr>
      <w:r>
        <w:t xml:space="preserve">Microsoft Graph </w:t>
      </w:r>
      <w:r>
        <w:t>的安全核心</w:t>
      </w:r>
    </w:p>
    <w:p w14:paraId="64669BF5" w14:textId="77777777" w:rsidR="00993B74" w:rsidRDefault="00EF1837">
      <w:pPr>
        <w:pStyle w:val="a0"/>
        <w:spacing w:after="40"/>
        <w:rPr>
          <w:lang w:eastAsia="zh-TW"/>
        </w:rPr>
      </w:pPr>
      <w:r>
        <w:rPr>
          <w:lang w:eastAsia="zh-TW"/>
        </w:rPr>
        <w:t>資料存取以登入使用者原本權限為範圍。</w:t>
      </w:r>
    </w:p>
    <w:p w14:paraId="4F79F86B" w14:textId="77777777" w:rsidR="00993B74" w:rsidRDefault="00EF1837">
      <w:pPr>
        <w:pStyle w:val="a0"/>
        <w:spacing w:after="40"/>
      </w:pPr>
      <w:r>
        <w:t>遵守</w:t>
      </w:r>
      <w:r>
        <w:t xml:space="preserve"> Microsoft 365 </w:t>
      </w:r>
      <w:r>
        <w:t>既有安全、合規與隱私政策。</w:t>
      </w:r>
    </w:p>
    <w:p w14:paraId="153C08BA" w14:textId="77777777" w:rsidR="00993B74" w:rsidRDefault="00EF1837">
      <w:pPr>
        <w:pStyle w:val="a0"/>
        <w:spacing w:after="40"/>
      </w:pPr>
      <w:r>
        <w:t>搭配</w:t>
      </w:r>
      <w:r>
        <w:t xml:space="preserve"> Entra </w:t>
      </w:r>
      <w:r>
        <w:t>ID</w:t>
      </w:r>
      <w:r>
        <w:t>、</w:t>
      </w:r>
      <w:r>
        <w:t>MFA</w:t>
      </w:r>
      <w:r>
        <w:t>、</w:t>
      </w:r>
      <w:r>
        <w:t>Conditional Access</w:t>
      </w:r>
      <w:r>
        <w:t>、</w:t>
      </w:r>
      <w:r>
        <w:t xml:space="preserve">Purview </w:t>
      </w:r>
      <w:r>
        <w:t>等治理機制。</w:t>
      </w:r>
    </w:p>
    <w:p w14:paraId="3B27719B" w14:textId="77777777" w:rsidR="00993B74" w:rsidRDefault="00EF1837">
      <w:pPr>
        <w:pStyle w:val="21"/>
      </w:pPr>
      <w:r>
        <w:t>課程教學金句</w:t>
      </w:r>
    </w:p>
    <w:p w14:paraId="733E1D53" w14:textId="77777777" w:rsidR="00993B74" w:rsidRDefault="00EF1837">
      <w:pPr>
        <w:pStyle w:val="a0"/>
        <w:spacing w:after="40"/>
      </w:pPr>
      <w:r>
        <w:t xml:space="preserve">Graph </w:t>
      </w:r>
      <w:r>
        <w:t>負責找資料，</w:t>
      </w:r>
      <w:r>
        <w:t xml:space="preserve">Copilot </w:t>
      </w:r>
      <w:r>
        <w:t>負責整理與生成。</w:t>
      </w:r>
    </w:p>
    <w:p w14:paraId="30F7E713" w14:textId="77777777" w:rsidR="00993B74" w:rsidRDefault="00EF1837">
      <w:pPr>
        <w:pStyle w:val="a0"/>
        <w:spacing w:after="40"/>
      </w:pPr>
      <w:r>
        <w:t>你看得到，</w:t>
      </w:r>
      <w:r>
        <w:t xml:space="preserve">Copilot </w:t>
      </w:r>
      <w:r>
        <w:t>才看得到；你看不到，</w:t>
      </w:r>
      <w:r>
        <w:t xml:space="preserve">Copilot </w:t>
      </w:r>
      <w:r>
        <w:t>也看不到。</w:t>
      </w:r>
    </w:p>
    <w:p w14:paraId="3168895D" w14:textId="77777777" w:rsidR="00993B74" w:rsidRDefault="00EF1837">
      <w:pPr>
        <w:pStyle w:val="a0"/>
        <w:spacing w:after="40"/>
      </w:pPr>
      <w:r>
        <w:t xml:space="preserve">Graph </w:t>
      </w:r>
      <w:r>
        <w:t>讓</w:t>
      </w:r>
      <w:r>
        <w:t xml:space="preserve"> Copilot </w:t>
      </w:r>
      <w:r>
        <w:t>從「一般</w:t>
      </w:r>
      <w:r>
        <w:t xml:space="preserve"> AI</w:t>
      </w:r>
      <w:r>
        <w:t>」變成「懂工作脈絡的</w:t>
      </w:r>
      <w:r>
        <w:t xml:space="preserve"> AI </w:t>
      </w:r>
      <w:r>
        <w:t>助理」。</w:t>
      </w:r>
    </w:p>
    <w:p w14:paraId="126A76E0" w14:textId="77777777" w:rsidR="00993B74" w:rsidRDefault="00EF1837">
      <w:r>
        <w:br w:type="pag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080"/>
      </w:tblGrid>
      <w:tr w:rsidR="00993B74" w14:paraId="72F98928" w14:textId="77777777">
        <w:trPr>
          <w:jc w:val="center"/>
        </w:trPr>
        <w:tc>
          <w:tcPr>
            <w:tcW w:w="10080" w:type="dxa"/>
            <w:shd w:val="clear" w:color="auto" w:fill="052033"/>
          </w:tcPr>
          <w:p w14:paraId="195F2ACC" w14:textId="77777777" w:rsidR="00993B74" w:rsidRDefault="00EF1837">
            <w:pPr>
              <w:jc w:val="center"/>
              <w:rPr>
                <w:lang w:eastAsia="zh-TW"/>
              </w:rPr>
            </w:pPr>
            <w:r>
              <w:rPr>
                <w:b/>
                <w:color w:val="FFFFFF"/>
                <w:sz w:val="40"/>
                <w:lang w:eastAsia="zh-TW"/>
              </w:rPr>
              <w:t>投影片逐頁內容與講稿</w:t>
            </w:r>
            <w:r>
              <w:rPr>
                <w:lang w:eastAsia="zh-TW"/>
              </w:rPr>
              <w:br/>
            </w:r>
            <w:r>
              <w:rPr>
                <w:color w:val="D6EBFF"/>
                <w:sz w:val="23"/>
                <w:lang w:eastAsia="zh-TW"/>
              </w:rPr>
              <w:t>可直接作為簡報講師稿使用</w:t>
            </w:r>
          </w:p>
        </w:tc>
      </w:tr>
    </w:tbl>
    <w:p w14:paraId="6A0FB472" w14:textId="77777777" w:rsidR="00993B74" w:rsidRDefault="00993B74">
      <w:pPr>
        <w:rPr>
          <w:lang w:eastAsia="zh-TW"/>
        </w:rPr>
      </w:pPr>
    </w:p>
    <w:p w14:paraId="778A6F6C" w14:textId="77777777" w:rsidR="00993B74" w:rsidRDefault="00EF1837">
      <w:pPr>
        <w:pStyle w:val="1"/>
      </w:pPr>
      <w:r>
        <w:t>投影片</w:t>
      </w:r>
      <w:r>
        <w:t xml:space="preserve"> 1</w:t>
      </w:r>
      <w:r>
        <w:t>｜</w:t>
      </w:r>
      <w:r>
        <w:t xml:space="preserve">Microsoft Graph </w:t>
      </w:r>
      <w:r>
        <w:t>是什麼？</w:t>
      </w:r>
    </w:p>
    <w:p w14:paraId="14E185A9" w14:textId="77777777" w:rsidR="00993B74" w:rsidRDefault="00EF1837">
      <w:r>
        <w:rPr>
          <w:b/>
          <w:color w:val="0078D4"/>
          <w:sz w:val="22"/>
        </w:rPr>
        <w:t xml:space="preserve">Microsoft 365 </w:t>
      </w:r>
      <w:r>
        <w:rPr>
          <w:b/>
          <w:color w:val="0078D4"/>
          <w:sz w:val="22"/>
        </w:rPr>
        <w:t>的智慧資料連結層</w:t>
      </w:r>
    </w:p>
    <w:p w14:paraId="2AD16EF3" w14:textId="77777777" w:rsidR="00993B74" w:rsidRDefault="00EF1837">
      <w:pPr>
        <w:pStyle w:val="21"/>
      </w:pPr>
      <w:r>
        <w:t>投影片重點</w:t>
      </w:r>
    </w:p>
    <w:p w14:paraId="3F9A2FDA" w14:textId="77777777" w:rsidR="00993B74" w:rsidRDefault="00EF1837">
      <w:pPr>
        <w:pStyle w:val="a0"/>
        <w:spacing w:after="40"/>
      </w:pPr>
      <w:r>
        <w:t xml:space="preserve">Microsoft Graph </w:t>
      </w:r>
      <w:r>
        <w:t>是</w:t>
      </w:r>
      <w:r>
        <w:t xml:space="preserve"> Microsoft 365 </w:t>
      </w:r>
      <w:r>
        <w:t>的統一資料平台。</w:t>
      </w:r>
    </w:p>
    <w:p w14:paraId="192A944A" w14:textId="77777777" w:rsidR="00993B74" w:rsidRDefault="00EF1837">
      <w:pPr>
        <w:pStyle w:val="a0"/>
        <w:spacing w:after="40"/>
      </w:pPr>
      <w:r>
        <w:t>它將</w:t>
      </w:r>
      <w:r>
        <w:t xml:space="preserve"> Outlook</w:t>
      </w:r>
      <w:r>
        <w:t>、</w:t>
      </w:r>
      <w:r>
        <w:t>Teams</w:t>
      </w:r>
      <w:r>
        <w:t>、</w:t>
      </w:r>
      <w:r>
        <w:t>OneDrive</w:t>
      </w:r>
      <w:r>
        <w:t>、</w:t>
      </w:r>
      <w:r>
        <w:t>SharePoint</w:t>
      </w:r>
      <w:r>
        <w:t>、行事曆與人員資訊整合成單一資料存取介面。</w:t>
      </w:r>
    </w:p>
    <w:p w14:paraId="1187A969" w14:textId="77777777" w:rsidR="00993B74" w:rsidRDefault="00EF1837">
      <w:pPr>
        <w:pStyle w:val="a0"/>
        <w:spacing w:after="40"/>
      </w:pPr>
      <w:r>
        <w:t xml:space="preserve">Copilot </w:t>
      </w:r>
      <w:r>
        <w:t>透過</w:t>
      </w:r>
      <w:r>
        <w:t xml:space="preserve"> Microsoft Graph </w:t>
      </w:r>
      <w:r>
        <w:t>取得與工作相關的內容與脈絡，再產生符合情境的回應。</w:t>
      </w:r>
    </w:p>
    <w:p w14:paraId="1C7AE269" w14:textId="77777777" w:rsidR="00993B74" w:rsidRDefault="00EF1837">
      <w:pPr>
        <w:pStyle w:val="21"/>
      </w:pPr>
      <w:r>
        <w:t>講師講稿</w:t>
      </w:r>
    </w:p>
    <w:p w14:paraId="314C91A4" w14:textId="77777777" w:rsidR="00993B74" w:rsidRDefault="00EF1837">
      <w:pPr>
        <w:spacing w:after="160"/>
      </w:pPr>
      <w:r>
        <w:t>許多人以為</w:t>
      </w:r>
      <w:r>
        <w:t xml:space="preserve"> Copilot </w:t>
      </w:r>
      <w:r>
        <w:t>只是企業版</w:t>
      </w:r>
      <w:r>
        <w:t xml:space="preserve"> ChatGPT</w:t>
      </w:r>
      <w:r>
        <w:t>；其實最大的差異在於：</w:t>
      </w:r>
      <w:r>
        <w:t xml:space="preserve">ChatGPT </w:t>
      </w:r>
      <w:r>
        <w:t>了解網路知識，</w:t>
      </w:r>
      <w:r>
        <w:t xml:space="preserve">Copilot </w:t>
      </w:r>
      <w:r>
        <w:t>了解你的工作世界，而</w:t>
      </w:r>
      <w:r>
        <w:t xml:space="preserve"> Graph </w:t>
      </w:r>
      <w:r>
        <w:t>就是關鍵橋樑。</w:t>
      </w:r>
    </w:p>
    <w:p w14:paraId="617BFC98" w14:textId="77777777" w:rsidR="00993B74" w:rsidRDefault="00993B74"/>
    <w:p w14:paraId="6C964003" w14:textId="77777777" w:rsidR="00993B74" w:rsidRDefault="00EF1837">
      <w:pPr>
        <w:pStyle w:val="1"/>
      </w:pPr>
      <w:r>
        <w:t>投影片</w:t>
      </w:r>
      <w:r>
        <w:t xml:space="preserve"> </w:t>
      </w:r>
      <w:r>
        <w:t>2</w:t>
      </w:r>
      <w:r>
        <w:t>｜用最簡單的方式理解</w:t>
      </w:r>
      <w:r>
        <w:t xml:space="preserve"> Microsoft Graph</w:t>
      </w:r>
    </w:p>
    <w:p w14:paraId="5B22A966" w14:textId="77777777" w:rsidR="00993B74" w:rsidRDefault="00EF1837">
      <w:r>
        <w:rPr>
          <w:b/>
          <w:color w:val="0078D4"/>
          <w:sz w:val="22"/>
        </w:rPr>
        <w:t>圖書館館員的故事</w:t>
      </w:r>
    </w:p>
    <w:p w14:paraId="5BC9A710" w14:textId="77777777" w:rsidR="00993B74" w:rsidRDefault="00EF1837">
      <w:pPr>
        <w:pStyle w:val="21"/>
      </w:pPr>
      <w:r>
        <w:t>投影片重點</w:t>
      </w:r>
    </w:p>
    <w:p w14:paraId="621AF810" w14:textId="77777777" w:rsidR="00993B74" w:rsidRDefault="00EF1837">
      <w:pPr>
        <w:pStyle w:val="a0"/>
        <w:spacing w:after="40"/>
      </w:pPr>
      <w:r>
        <w:t xml:space="preserve">Copilot = </w:t>
      </w:r>
      <w:r>
        <w:t>研究助理。</w:t>
      </w:r>
    </w:p>
    <w:p w14:paraId="3FAB6331" w14:textId="77777777" w:rsidR="00993B74" w:rsidRDefault="00EF1837">
      <w:pPr>
        <w:pStyle w:val="a0"/>
        <w:spacing w:after="40"/>
      </w:pPr>
      <w:r>
        <w:t xml:space="preserve">Microsoft Graph = </w:t>
      </w:r>
      <w:r>
        <w:t>圖書館館員。</w:t>
      </w:r>
    </w:p>
    <w:p w14:paraId="2D091F6D" w14:textId="77777777" w:rsidR="00993B74" w:rsidRDefault="00EF1837">
      <w:pPr>
        <w:pStyle w:val="a0"/>
        <w:spacing w:after="40"/>
      </w:pPr>
      <w:r>
        <w:t xml:space="preserve">Microsoft 365 = </w:t>
      </w:r>
      <w:r>
        <w:t>圖書館。</w:t>
      </w:r>
    </w:p>
    <w:p w14:paraId="52075D28" w14:textId="77777777" w:rsidR="00993B74" w:rsidRDefault="00EF1837">
      <w:pPr>
        <w:pStyle w:val="a0"/>
        <w:spacing w:after="40"/>
        <w:rPr>
          <w:lang w:eastAsia="zh-TW"/>
        </w:rPr>
      </w:pPr>
      <w:r>
        <w:rPr>
          <w:lang w:eastAsia="zh-TW"/>
        </w:rPr>
        <w:t>使用者詢問「幫我整理</w:t>
      </w:r>
      <w:r>
        <w:rPr>
          <w:lang w:eastAsia="zh-TW"/>
        </w:rPr>
        <w:t xml:space="preserve"> AI </w:t>
      </w:r>
      <w:r>
        <w:rPr>
          <w:lang w:eastAsia="zh-TW"/>
        </w:rPr>
        <w:t>專案最新進度」時，</w:t>
      </w:r>
      <w:r>
        <w:rPr>
          <w:lang w:eastAsia="zh-TW"/>
        </w:rPr>
        <w:t xml:space="preserve">Graph </w:t>
      </w:r>
      <w:r>
        <w:rPr>
          <w:lang w:eastAsia="zh-TW"/>
        </w:rPr>
        <w:t>會找郵件、會議紀錄、</w:t>
      </w:r>
      <w:r>
        <w:rPr>
          <w:lang w:eastAsia="zh-TW"/>
        </w:rPr>
        <w:t xml:space="preserve">Teams </w:t>
      </w:r>
      <w:r>
        <w:rPr>
          <w:lang w:eastAsia="zh-TW"/>
        </w:rPr>
        <w:t>討論、簡報與專案文件。</w:t>
      </w:r>
    </w:p>
    <w:p w14:paraId="7F8DA916" w14:textId="77777777" w:rsidR="00993B74" w:rsidRDefault="00EF1837">
      <w:pPr>
        <w:pStyle w:val="21"/>
        <w:rPr>
          <w:lang w:eastAsia="zh-TW"/>
        </w:rPr>
      </w:pPr>
      <w:r>
        <w:rPr>
          <w:lang w:eastAsia="zh-TW"/>
        </w:rPr>
        <w:t>講師講稿</w:t>
      </w:r>
    </w:p>
    <w:p w14:paraId="789C9DDC" w14:textId="77777777" w:rsidR="00993B74" w:rsidRDefault="00EF1837">
      <w:pPr>
        <w:spacing w:after="160"/>
        <w:rPr>
          <w:lang w:eastAsia="zh-TW"/>
        </w:rPr>
      </w:pPr>
      <w:r>
        <w:rPr>
          <w:lang w:eastAsia="zh-TW"/>
        </w:rPr>
        <w:t xml:space="preserve">Graph </w:t>
      </w:r>
      <w:r>
        <w:rPr>
          <w:lang w:eastAsia="zh-TW"/>
        </w:rPr>
        <w:t>先協助找到相關資料，再交給</w:t>
      </w:r>
      <w:r>
        <w:rPr>
          <w:lang w:eastAsia="zh-TW"/>
        </w:rPr>
        <w:t xml:space="preserve"> Copilot </w:t>
      </w:r>
      <w:r>
        <w:rPr>
          <w:lang w:eastAsia="zh-TW"/>
        </w:rPr>
        <w:t>進行整理、摘要與分析。</w:t>
      </w:r>
    </w:p>
    <w:p w14:paraId="2B60FE47" w14:textId="77777777" w:rsidR="00993B74" w:rsidRDefault="00EF1837">
      <w:pPr>
        <w:jc w:val="center"/>
      </w:pPr>
      <w:r>
        <w:rPr>
          <w:noProof/>
        </w:rPr>
        <w:drawing>
          <wp:inline distT="0" distB="0" distL="0" distR="0" wp14:anchorId="23746486" wp14:editId="43413601">
            <wp:extent cx="5120640" cy="341376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4352d8423.png"/>
                    <pic:cNvPicPr/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0640" cy="3413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07BF49" w14:textId="77777777" w:rsidR="00993B74" w:rsidRDefault="00993B74"/>
    <w:p w14:paraId="1B423707" w14:textId="77777777" w:rsidR="00993B74" w:rsidRDefault="00EF1837">
      <w:pPr>
        <w:pStyle w:val="1"/>
      </w:pPr>
      <w:r>
        <w:t>投影片</w:t>
      </w:r>
      <w:r>
        <w:t xml:space="preserve"> 3</w:t>
      </w:r>
      <w:r>
        <w:t>｜</w:t>
      </w:r>
      <w:r>
        <w:t xml:space="preserve">Microsoft Graph </w:t>
      </w:r>
      <w:r>
        <w:t>可以看到什麼？</w:t>
      </w:r>
    </w:p>
    <w:p w14:paraId="5645C369" w14:textId="77777777" w:rsidR="00993B74" w:rsidRDefault="00EF1837">
      <w:r>
        <w:rPr>
          <w:b/>
          <w:color w:val="0078D4"/>
          <w:sz w:val="22"/>
        </w:rPr>
        <w:t xml:space="preserve">Microsoft 365 </w:t>
      </w:r>
      <w:r>
        <w:rPr>
          <w:b/>
          <w:color w:val="0078D4"/>
          <w:sz w:val="22"/>
        </w:rPr>
        <w:t>工作</w:t>
      </w:r>
      <w:r>
        <w:rPr>
          <w:b/>
          <w:color w:val="0078D4"/>
          <w:sz w:val="22"/>
        </w:rPr>
        <w:t>資料範圍</w:t>
      </w:r>
    </w:p>
    <w:p w14:paraId="4D667201" w14:textId="77777777" w:rsidR="00993B74" w:rsidRDefault="00EF1837">
      <w:pPr>
        <w:pStyle w:val="21"/>
      </w:pPr>
      <w:r>
        <w:t>投影片重點</w:t>
      </w:r>
    </w:p>
    <w:p w14:paraId="6E30688D" w14:textId="77777777" w:rsidR="00993B74" w:rsidRDefault="00EF1837">
      <w:pPr>
        <w:pStyle w:val="a0"/>
        <w:spacing w:after="40"/>
      </w:pPr>
      <w:r>
        <w:t>Outlook</w:t>
      </w:r>
      <w:r>
        <w:t>：郵件與郵件串。</w:t>
      </w:r>
    </w:p>
    <w:p w14:paraId="5227E168" w14:textId="77777777" w:rsidR="00993B74" w:rsidRDefault="00EF1837">
      <w:pPr>
        <w:pStyle w:val="a0"/>
        <w:spacing w:after="40"/>
        <w:rPr>
          <w:lang w:eastAsia="zh-TW"/>
        </w:rPr>
      </w:pPr>
      <w:r>
        <w:rPr>
          <w:lang w:eastAsia="zh-TW"/>
        </w:rPr>
        <w:t>Teams</w:t>
      </w:r>
      <w:r>
        <w:rPr>
          <w:lang w:eastAsia="zh-TW"/>
        </w:rPr>
        <w:t>：聊天訊息與頻道討論。</w:t>
      </w:r>
    </w:p>
    <w:p w14:paraId="5EFF3A1B" w14:textId="77777777" w:rsidR="00993B74" w:rsidRDefault="00EF1837">
      <w:pPr>
        <w:pStyle w:val="a0"/>
        <w:spacing w:after="40"/>
      </w:pPr>
      <w:r>
        <w:t>Teams Meeting</w:t>
      </w:r>
      <w:r>
        <w:t>：會議資訊與相關內容。</w:t>
      </w:r>
    </w:p>
    <w:p w14:paraId="00650A29" w14:textId="77777777" w:rsidR="00993B74" w:rsidRDefault="00EF1837">
      <w:pPr>
        <w:pStyle w:val="a0"/>
        <w:spacing w:after="40"/>
      </w:pPr>
      <w:r>
        <w:t>Calendar</w:t>
      </w:r>
      <w:r>
        <w:t>：行事曆與會議邀請。</w:t>
      </w:r>
    </w:p>
    <w:p w14:paraId="3F436D09" w14:textId="77777777" w:rsidR="00993B74" w:rsidRDefault="00EF1837">
      <w:pPr>
        <w:pStyle w:val="a0"/>
        <w:spacing w:after="40"/>
      </w:pPr>
      <w:r>
        <w:t>OneDrive</w:t>
      </w:r>
      <w:r>
        <w:t>：個人檔案。</w:t>
      </w:r>
    </w:p>
    <w:p w14:paraId="18BAB735" w14:textId="77777777" w:rsidR="00993B74" w:rsidRDefault="00EF1837">
      <w:pPr>
        <w:pStyle w:val="a0"/>
        <w:spacing w:after="40"/>
      </w:pPr>
      <w:r>
        <w:t>SharePoint</w:t>
      </w:r>
      <w:r>
        <w:t>：團隊文件與網站。</w:t>
      </w:r>
    </w:p>
    <w:p w14:paraId="4E133250" w14:textId="77777777" w:rsidR="00993B74" w:rsidRDefault="00EF1837">
      <w:pPr>
        <w:pStyle w:val="a0"/>
        <w:spacing w:after="40"/>
        <w:rPr>
          <w:lang w:eastAsia="zh-TW"/>
        </w:rPr>
      </w:pPr>
      <w:r>
        <w:rPr>
          <w:lang w:eastAsia="zh-TW"/>
        </w:rPr>
        <w:t>People</w:t>
      </w:r>
      <w:r>
        <w:rPr>
          <w:lang w:eastAsia="zh-TW"/>
        </w:rPr>
        <w:t>：聯絡人與組織關係。</w:t>
      </w:r>
    </w:p>
    <w:p w14:paraId="517DFA88" w14:textId="77777777" w:rsidR="00993B74" w:rsidRDefault="00EF1837">
      <w:pPr>
        <w:pStyle w:val="21"/>
        <w:rPr>
          <w:lang w:eastAsia="zh-TW"/>
        </w:rPr>
      </w:pPr>
      <w:r>
        <w:rPr>
          <w:lang w:eastAsia="zh-TW"/>
        </w:rPr>
        <w:t>講師講稿</w:t>
      </w:r>
    </w:p>
    <w:p w14:paraId="69011A95" w14:textId="77777777" w:rsidR="00993B74" w:rsidRDefault="00EF1837">
      <w:pPr>
        <w:spacing w:after="160"/>
        <w:rPr>
          <w:lang w:eastAsia="zh-TW"/>
        </w:rPr>
      </w:pPr>
      <w:r>
        <w:rPr>
          <w:lang w:eastAsia="zh-TW"/>
        </w:rPr>
        <w:t xml:space="preserve">Graph </w:t>
      </w:r>
      <w:r>
        <w:rPr>
          <w:lang w:eastAsia="zh-TW"/>
        </w:rPr>
        <w:t>比較像資料導航系統，知道資料在哪裡，但資料仍存放在各</w:t>
      </w:r>
      <w:r>
        <w:rPr>
          <w:lang w:eastAsia="zh-TW"/>
        </w:rPr>
        <w:t xml:space="preserve"> Microsoft 365 </w:t>
      </w:r>
      <w:r>
        <w:rPr>
          <w:lang w:eastAsia="zh-TW"/>
        </w:rPr>
        <w:t>服務中。</w:t>
      </w:r>
    </w:p>
    <w:p w14:paraId="6A65A489" w14:textId="77777777" w:rsidR="00993B74" w:rsidRDefault="00993B74">
      <w:pPr>
        <w:rPr>
          <w:lang w:eastAsia="zh-TW"/>
        </w:rPr>
      </w:pPr>
    </w:p>
    <w:p w14:paraId="586616E0" w14:textId="77777777" w:rsidR="00993B74" w:rsidRDefault="00EF1837">
      <w:pPr>
        <w:pStyle w:val="1"/>
      </w:pPr>
      <w:r>
        <w:t>投影片</w:t>
      </w:r>
      <w:r>
        <w:t xml:space="preserve"> 4</w:t>
      </w:r>
      <w:r>
        <w:t>｜</w:t>
      </w:r>
      <w:r>
        <w:t xml:space="preserve">Copilot </w:t>
      </w:r>
      <w:r>
        <w:t>如何運作？</w:t>
      </w:r>
    </w:p>
    <w:p w14:paraId="5F8879EC" w14:textId="77777777" w:rsidR="00993B74" w:rsidRDefault="00EF1837">
      <w:r>
        <w:rPr>
          <w:b/>
          <w:color w:val="0078D4"/>
          <w:sz w:val="22"/>
        </w:rPr>
        <w:t>五步驟流程</w:t>
      </w:r>
    </w:p>
    <w:p w14:paraId="11BA37D1" w14:textId="77777777" w:rsidR="00993B74" w:rsidRDefault="00EF1837">
      <w:pPr>
        <w:pStyle w:val="21"/>
      </w:pPr>
      <w:r>
        <w:t>投影片重點</w:t>
      </w:r>
    </w:p>
    <w:p w14:paraId="2FFC01AD" w14:textId="77777777" w:rsidR="00993B74" w:rsidRDefault="00EF1837">
      <w:pPr>
        <w:pStyle w:val="a0"/>
        <w:spacing w:after="40"/>
      </w:pPr>
      <w:r>
        <w:t>使用者輸入提示。</w:t>
      </w:r>
    </w:p>
    <w:p w14:paraId="71D91EE3" w14:textId="77777777" w:rsidR="00993B74" w:rsidRDefault="00EF1837">
      <w:pPr>
        <w:pStyle w:val="a0"/>
        <w:spacing w:after="40"/>
      </w:pPr>
      <w:r>
        <w:t xml:space="preserve">Microsoft Graph </w:t>
      </w:r>
      <w:r>
        <w:t>尋找相關資料。</w:t>
      </w:r>
    </w:p>
    <w:p w14:paraId="3182F0E3" w14:textId="77777777" w:rsidR="00993B74" w:rsidRDefault="00EF1837">
      <w:pPr>
        <w:pStyle w:val="a0"/>
        <w:spacing w:after="40"/>
      </w:pPr>
      <w:r>
        <w:t xml:space="preserve">Grounding </w:t>
      </w:r>
      <w:r>
        <w:t>接地，建立工作脈絡。</w:t>
      </w:r>
    </w:p>
    <w:p w14:paraId="07600936" w14:textId="77777777" w:rsidR="00993B74" w:rsidRDefault="00EF1837">
      <w:pPr>
        <w:pStyle w:val="a0"/>
        <w:spacing w:after="40"/>
      </w:pPr>
      <w:r>
        <w:t xml:space="preserve">Azure OpenAI </w:t>
      </w:r>
      <w:r>
        <w:t>大型語言模型進行推理與生成。</w:t>
      </w:r>
    </w:p>
    <w:p w14:paraId="0A4E20CE" w14:textId="77777777" w:rsidR="00993B74" w:rsidRDefault="00EF1837">
      <w:pPr>
        <w:pStyle w:val="a0"/>
        <w:spacing w:after="40"/>
        <w:rPr>
          <w:lang w:eastAsia="zh-TW"/>
        </w:rPr>
      </w:pPr>
      <w:r>
        <w:rPr>
          <w:lang w:eastAsia="zh-TW"/>
        </w:rPr>
        <w:t>安全與合規檢查後回覆使用者。</w:t>
      </w:r>
    </w:p>
    <w:p w14:paraId="724D3D8C" w14:textId="77777777" w:rsidR="00993B74" w:rsidRDefault="00EF1837">
      <w:pPr>
        <w:pStyle w:val="21"/>
        <w:rPr>
          <w:lang w:eastAsia="zh-TW"/>
        </w:rPr>
      </w:pPr>
      <w:r>
        <w:rPr>
          <w:lang w:eastAsia="zh-TW"/>
        </w:rPr>
        <w:t>講師講稿</w:t>
      </w:r>
    </w:p>
    <w:p w14:paraId="183F2557" w14:textId="77777777" w:rsidR="00993B74" w:rsidRDefault="00EF1837">
      <w:pPr>
        <w:spacing w:after="160"/>
        <w:rPr>
          <w:lang w:eastAsia="zh-TW"/>
        </w:rPr>
      </w:pPr>
      <w:r>
        <w:rPr>
          <w:lang w:eastAsia="zh-TW"/>
        </w:rPr>
        <w:t xml:space="preserve">Grounding </w:t>
      </w:r>
      <w:r>
        <w:rPr>
          <w:lang w:eastAsia="zh-TW"/>
        </w:rPr>
        <w:t>是</w:t>
      </w:r>
      <w:r>
        <w:rPr>
          <w:lang w:eastAsia="zh-TW"/>
        </w:rPr>
        <w:t xml:space="preserve"> Copilot </w:t>
      </w:r>
      <w:r>
        <w:rPr>
          <w:lang w:eastAsia="zh-TW"/>
        </w:rPr>
        <w:t>與一般</w:t>
      </w:r>
      <w:r>
        <w:rPr>
          <w:lang w:eastAsia="zh-TW"/>
        </w:rPr>
        <w:t xml:space="preserve"> AI </w:t>
      </w:r>
      <w:r>
        <w:rPr>
          <w:lang w:eastAsia="zh-TW"/>
        </w:rPr>
        <w:t>的差異之一：</w:t>
      </w:r>
      <w:r>
        <w:rPr>
          <w:lang w:eastAsia="zh-TW"/>
        </w:rPr>
        <w:t xml:space="preserve">AI </w:t>
      </w:r>
      <w:r>
        <w:rPr>
          <w:lang w:eastAsia="zh-TW"/>
        </w:rPr>
        <w:t>不再只靠通用知識，而是結合企業真實工作資料。</w:t>
      </w:r>
    </w:p>
    <w:p w14:paraId="49882949" w14:textId="77777777" w:rsidR="00993B74" w:rsidRDefault="00993B74">
      <w:pPr>
        <w:rPr>
          <w:lang w:eastAsia="zh-TW"/>
        </w:rPr>
      </w:pPr>
    </w:p>
    <w:p w14:paraId="07A4B595" w14:textId="77777777" w:rsidR="00993B74" w:rsidRDefault="00EF1837">
      <w:pPr>
        <w:pStyle w:val="1"/>
        <w:rPr>
          <w:lang w:eastAsia="zh-TW"/>
        </w:rPr>
      </w:pPr>
      <w:r>
        <w:rPr>
          <w:lang w:eastAsia="zh-TW"/>
        </w:rPr>
        <w:t>投影片</w:t>
      </w:r>
      <w:r>
        <w:rPr>
          <w:lang w:eastAsia="zh-TW"/>
        </w:rPr>
        <w:t xml:space="preserve"> 5</w:t>
      </w:r>
      <w:r>
        <w:rPr>
          <w:lang w:eastAsia="zh-TW"/>
        </w:rPr>
        <w:t>｜為什麼</w:t>
      </w:r>
      <w:r>
        <w:rPr>
          <w:lang w:eastAsia="zh-TW"/>
        </w:rPr>
        <w:t xml:space="preserve"> Copilot </w:t>
      </w:r>
      <w:r>
        <w:rPr>
          <w:lang w:eastAsia="zh-TW"/>
        </w:rPr>
        <w:t>知道我在忙什麼？</w:t>
      </w:r>
    </w:p>
    <w:p w14:paraId="54D6C35C" w14:textId="77777777" w:rsidR="00993B74" w:rsidRDefault="00EF1837">
      <w:pPr>
        <w:rPr>
          <w:lang w:eastAsia="zh-TW"/>
        </w:rPr>
      </w:pPr>
      <w:r>
        <w:rPr>
          <w:b/>
          <w:color w:val="0078D4"/>
          <w:sz w:val="22"/>
          <w:lang w:eastAsia="zh-TW"/>
        </w:rPr>
        <w:t>以會議準備為例</w:t>
      </w:r>
    </w:p>
    <w:p w14:paraId="4E117D08" w14:textId="77777777" w:rsidR="00993B74" w:rsidRDefault="00EF1837">
      <w:pPr>
        <w:pStyle w:val="21"/>
        <w:rPr>
          <w:lang w:eastAsia="zh-TW"/>
        </w:rPr>
      </w:pPr>
      <w:r>
        <w:rPr>
          <w:lang w:eastAsia="zh-TW"/>
        </w:rPr>
        <w:t>投影片重點</w:t>
      </w:r>
    </w:p>
    <w:p w14:paraId="0FF6893B" w14:textId="77777777" w:rsidR="00993B74" w:rsidRDefault="00EF1837">
      <w:pPr>
        <w:pStyle w:val="a0"/>
        <w:spacing w:after="40"/>
        <w:rPr>
          <w:lang w:eastAsia="zh-TW"/>
        </w:rPr>
      </w:pPr>
      <w:r>
        <w:rPr>
          <w:lang w:eastAsia="zh-TW"/>
        </w:rPr>
        <w:t>使用者詢問：「幫我準備明天下午專案會議」。</w:t>
      </w:r>
    </w:p>
    <w:p w14:paraId="7FFB506E" w14:textId="77777777" w:rsidR="00993B74" w:rsidRDefault="00EF1837">
      <w:pPr>
        <w:pStyle w:val="a0"/>
        <w:spacing w:after="40"/>
        <w:rPr>
          <w:lang w:eastAsia="zh-TW"/>
        </w:rPr>
      </w:pPr>
      <w:r>
        <w:rPr>
          <w:lang w:eastAsia="zh-TW"/>
        </w:rPr>
        <w:t xml:space="preserve">Graph </w:t>
      </w:r>
      <w:r>
        <w:rPr>
          <w:lang w:eastAsia="zh-TW"/>
        </w:rPr>
        <w:t>可能找到會議邀請、上次會議紀錄、專案簡報、相關郵件與</w:t>
      </w:r>
      <w:r>
        <w:rPr>
          <w:lang w:eastAsia="zh-TW"/>
        </w:rPr>
        <w:t xml:space="preserve"> Teams </w:t>
      </w:r>
      <w:r>
        <w:rPr>
          <w:lang w:eastAsia="zh-TW"/>
        </w:rPr>
        <w:t>討</w:t>
      </w:r>
      <w:r>
        <w:rPr>
          <w:lang w:eastAsia="zh-TW"/>
        </w:rPr>
        <w:t>論。</w:t>
      </w:r>
    </w:p>
    <w:p w14:paraId="67498E69" w14:textId="77777777" w:rsidR="00993B74" w:rsidRDefault="00EF1837">
      <w:pPr>
        <w:pStyle w:val="a0"/>
        <w:spacing w:after="40"/>
        <w:rPr>
          <w:lang w:eastAsia="zh-TW"/>
        </w:rPr>
      </w:pPr>
      <w:r>
        <w:rPr>
          <w:lang w:eastAsia="zh-TW"/>
        </w:rPr>
        <w:t xml:space="preserve">Copilot </w:t>
      </w:r>
      <w:r>
        <w:rPr>
          <w:lang w:eastAsia="zh-TW"/>
        </w:rPr>
        <w:t>再整合成會議摘要、待辦事項與準備建議。</w:t>
      </w:r>
    </w:p>
    <w:p w14:paraId="0BE93521" w14:textId="77777777" w:rsidR="00993B74" w:rsidRDefault="00EF1837">
      <w:pPr>
        <w:pStyle w:val="21"/>
        <w:rPr>
          <w:lang w:eastAsia="zh-TW"/>
        </w:rPr>
      </w:pPr>
      <w:r>
        <w:rPr>
          <w:lang w:eastAsia="zh-TW"/>
        </w:rPr>
        <w:t>講師講稿</w:t>
      </w:r>
    </w:p>
    <w:p w14:paraId="0CA7E472" w14:textId="77777777" w:rsidR="00993B74" w:rsidRDefault="00EF1837">
      <w:pPr>
        <w:spacing w:after="160"/>
        <w:rPr>
          <w:lang w:eastAsia="zh-TW"/>
        </w:rPr>
      </w:pPr>
      <w:r>
        <w:rPr>
          <w:lang w:eastAsia="zh-TW"/>
        </w:rPr>
        <w:t xml:space="preserve">Copilot </w:t>
      </w:r>
      <w:r>
        <w:rPr>
          <w:lang w:eastAsia="zh-TW"/>
        </w:rPr>
        <w:t>看起來像個秘書，真正原因是</w:t>
      </w:r>
      <w:r>
        <w:rPr>
          <w:lang w:eastAsia="zh-TW"/>
        </w:rPr>
        <w:t xml:space="preserve"> Graph </w:t>
      </w:r>
      <w:r>
        <w:rPr>
          <w:lang w:eastAsia="zh-TW"/>
        </w:rPr>
        <w:t>幫它找到所有相關脈絡。</w:t>
      </w:r>
    </w:p>
    <w:p w14:paraId="1FF39865" w14:textId="77777777" w:rsidR="00993B74" w:rsidRDefault="00993B74">
      <w:pPr>
        <w:rPr>
          <w:lang w:eastAsia="zh-TW"/>
        </w:rPr>
      </w:pPr>
    </w:p>
    <w:p w14:paraId="5F2A3042" w14:textId="77777777" w:rsidR="00993B74" w:rsidRDefault="00EF1837">
      <w:pPr>
        <w:pStyle w:val="1"/>
      </w:pPr>
      <w:r>
        <w:t>投影片</w:t>
      </w:r>
      <w:r>
        <w:t xml:space="preserve"> 6</w:t>
      </w:r>
      <w:r>
        <w:t>｜</w:t>
      </w:r>
      <w:r>
        <w:t xml:space="preserve">Microsoft Graph </w:t>
      </w:r>
      <w:r>
        <w:t>安全嗎？</w:t>
      </w:r>
    </w:p>
    <w:p w14:paraId="708A3E72" w14:textId="77777777" w:rsidR="00993B74" w:rsidRDefault="00EF1837">
      <w:r>
        <w:rPr>
          <w:b/>
          <w:color w:val="0078D4"/>
          <w:sz w:val="22"/>
        </w:rPr>
        <w:t>核心原則</w:t>
      </w:r>
    </w:p>
    <w:p w14:paraId="028A9FE4" w14:textId="77777777" w:rsidR="00993B74" w:rsidRDefault="00EF1837">
      <w:pPr>
        <w:pStyle w:val="21"/>
      </w:pPr>
      <w:r>
        <w:t>投影片重點</w:t>
      </w:r>
    </w:p>
    <w:p w14:paraId="1B24A6B4" w14:textId="77777777" w:rsidR="00993B74" w:rsidRDefault="00EF1837">
      <w:pPr>
        <w:pStyle w:val="a0"/>
        <w:spacing w:after="40"/>
      </w:pPr>
      <w:r>
        <w:t>你看得到，</w:t>
      </w:r>
      <w:r>
        <w:t xml:space="preserve">Copilot </w:t>
      </w:r>
      <w:r>
        <w:t>才看得到。</w:t>
      </w:r>
    </w:p>
    <w:p w14:paraId="681BF5B2" w14:textId="77777777" w:rsidR="00993B74" w:rsidRDefault="00EF1837">
      <w:pPr>
        <w:pStyle w:val="a0"/>
        <w:spacing w:after="40"/>
      </w:pPr>
      <w:r>
        <w:t>你看不到，</w:t>
      </w:r>
      <w:r>
        <w:t xml:space="preserve">Copilot </w:t>
      </w:r>
      <w:r>
        <w:t>也看不到。</w:t>
      </w:r>
    </w:p>
    <w:p w14:paraId="13ADA840" w14:textId="77777777" w:rsidR="00993B74" w:rsidRDefault="00EF1837">
      <w:pPr>
        <w:pStyle w:val="a0"/>
        <w:spacing w:after="40"/>
      </w:pPr>
      <w:r>
        <w:t xml:space="preserve">Copilot </w:t>
      </w:r>
      <w:r>
        <w:t>不會因為使用</w:t>
      </w:r>
      <w:r>
        <w:t xml:space="preserve"> Graph </w:t>
      </w:r>
      <w:r>
        <w:t>就突破使用者原本的資料權限。</w:t>
      </w:r>
    </w:p>
    <w:p w14:paraId="081C5906" w14:textId="77777777" w:rsidR="00993B74" w:rsidRDefault="00EF1837">
      <w:pPr>
        <w:pStyle w:val="21"/>
      </w:pPr>
      <w:r>
        <w:t>講師講稿</w:t>
      </w:r>
    </w:p>
    <w:p w14:paraId="428FF061" w14:textId="77777777" w:rsidR="00993B74" w:rsidRDefault="00EF1837">
      <w:pPr>
        <w:spacing w:after="160"/>
      </w:pPr>
      <w:r>
        <w:t>這是向主管與資安單位說明</w:t>
      </w:r>
      <w:r>
        <w:t xml:space="preserve"> Microsoft 365 Copilot </w:t>
      </w:r>
      <w:r>
        <w:t>時最重要的一句話。</w:t>
      </w:r>
    </w:p>
    <w:p w14:paraId="270591BB" w14:textId="77777777" w:rsidR="00993B74" w:rsidRDefault="00EF1837">
      <w:pPr>
        <w:jc w:val="center"/>
      </w:pPr>
      <w:r>
        <w:rPr>
          <w:noProof/>
        </w:rPr>
        <w:drawing>
          <wp:inline distT="0" distB="0" distL="0" distR="0" wp14:anchorId="37C1AF96" wp14:editId="197FDEA9">
            <wp:extent cx="5120640" cy="341376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0beb126c3.png"/>
                    <pic:cNvPicPr/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0640" cy="3413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B47A45" w14:textId="77777777" w:rsidR="00993B74" w:rsidRDefault="00993B74"/>
    <w:p w14:paraId="75C3598B" w14:textId="77777777" w:rsidR="00993B74" w:rsidRDefault="00EF1837">
      <w:pPr>
        <w:pStyle w:val="1"/>
      </w:pPr>
      <w:r>
        <w:t>投影片</w:t>
      </w:r>
      <w:r>
        <w:t xml:space="preserve"> </w:t>
      </w:r>
      <w:r>
        <w:t>7</w:t>
      </w:r>
      <w:r>
        <w:t>｜</w:t>
      </w:r>
      <w:r>
        <w:t xml:space="preserve">Microsoft Graph </w:t>
      </w:r>
      <w:r>
        <w:t>六大安全機制</w:t>
      </w:r>
    </w:p>
    <w:p w14:paraId="624F1757" w14:textId="77777777" w:rsidR="00993B74" w:rsidRDefault="00EF1837">
      <w:r>
        <w:rPr>
          <w:b/>
          <w:color w:val="0078D4"/>
          <w:sz w:val="22"/>
        </w:rPr>
        <w:t>安全治理重點</w:t>
      </w:r>
    </w:p>
    <w:p w14:paraId="0F3F498A" w14:textId="77777777" w:rsidR="00993B74" w:rsidRDefault="00EF1837">
      <w:pPr>
        <w:pStyle w:val="21"/>
      </w:pPr>
      <w:r>
        <w:t>投影片重點</w:t>
      </w:r>
    </w:p>
    <w:p w14:paraId="09F4D9F3" w14:textId="77777777" w:rsidR="00993B74" w:rsidRDefault="00EF1837">
      <w:pPr>
        <w:pStyle w:val="a0"/>
        <w:spacing w:after="40"/>
      </w:pPr>
      <w:r>
        <w:t>身分驗證：</w:t>
      </w:r>
      <w:r>
        <w:t>Microsoft Entra ID</w:t>
      </w:r>
      <w:r>
        <w:t>。</w:t>
      </w:r>
    </w:p>
    <w:p w14:paraId="1159F634" w14:textId="77777777" w:rsidR="00993B74" w:rsidRDefault="00EF1837">
      <w:pPr>
        <w:pStyle w:val="a0"/>
        <w:spacing w:after="40"/>
      </w:pPr>
      <w:r>
        <w:t>使用者權限控管：</w:t>
      </w:r>
      <w:r>
        <w:t>Role-Based Access Control</w:t>
      </w:r>
      <w:r>
        <w:t>。</w:t>
      </w:r>
    </w:p>
    <w:p w14:paraId="4346E1D6" w14:textId="77777777" w:rsidR="00993B74" w:rsidRDefault="00EF1837">
      <w:pPr>
        <w:pStyle w:val="a0"/>
        <w:spacing w:after="40"/>
      </w:pPr>
      <w:r>
        <w:t>最小權限原則：</w:t>
      </w:r>
      <w:r>
        <w:t>Least Privilege</w:t>
      </w:r>
      <w:r>
        <w:t>。</w:t>
      </w:r>
    </w:p>
    <w:p w14:paraId="1152AA62" w14:textId="77777777" w:rsidR="00993B74" w:rsidRDefault="00EF1837">
      <w:pPr>
        <w:pStyle w:val="a0"/>
        <w:spacing w:after="40"/>
        <w:rPr>
          <w:lang w:eastAsia="zh-TW"/>
        </w:rPr>
      </w:pPr>
      <w:r>
        <w:rPr>
          <w:lang w:eastAsia="zh-TW"/>
        </w:rPr>
        <w:t>多重要素驗證：</w:t>
      </w:r>
      <w:r>
        <w:rPr>
          <w:lang w:eastAsia="zh-TW"/>
        </w:rPr>
        <w:t>MFA</w:t>
      </w:r>
      <w:r>
        <w:rPr>
          <w:lang w:eastAsia="zh-TW"/>
        </w:rPr>
        <w:t>。</w:t>
      </w:r>
    </w:p>
    <w:p w14:paraId="2B5F2AB3" w14:textId="77777777" w:rsidR="00993B74" w:rsidRDefault="00EF1837">
      <w:pPr>
        <w:pStyle w:val="a0"/>
        <w:spacing w:after="40"/>
      </w:pPr>
      <w:r>
        <w:t>條件式存取：</w:t>
      </w:r>
      <w:r>
        <w:t>Conditional Access</w:t>
      </w:r>
      <w:r>
        <w:t>。</w:t>
      </w:r>
    </w:p>
    <w:p w14:paraId="7CF5D83C" w14:textId="77777777" w:rsidR="00993B74" w:rsidRDefault="00EF1837">
      <w:pPr>
        <w:pStyle w:val="a0"/>
        <w:spacing w:after="40"/>
      </w:pPr>
      <w:r>
        <w:t xml:space="preserve">Purview </w:t>
      </w:r>
      <w:r>
        <w:t>合規治理：資料保護與稽核。</w:t>
      </w:r>
    </w:p>
    <w:p w14:paraId="7E757360" w14:textId="77777777" w:rsidR="00993B74" w:rsidRDefault="00EF1837">
      <w:pPr>
        <w:pStyle w:val="21"/>
      </w:pPr>
      <w:r>
        <w:t>講師講稿</w:t>
      </w:r>
    </w:p>
    <w:p w14:paraId="7AD81432" w14:textId="77777777" w:rsidR="00993B74" w:rsidRDefault="00EF1837">
      <w:pPr>
        <w:spacing w:after="160"/>
      </w:pPr>
      <w:r>
        <w:t xml:space="preserve">Copilot </w:t>
      </w:r>
      <w:r>
        <w:t>並不是自成一套安全模型，而是繼承</w:t>
      </w:r>
      <w:r>
        <w:t xml:space="preserve"> Microsoft 365 </w:t>
      </w:r>
      <w:r>
        <w:t>既有的安全、合規與身分治理架構。</w:t>
      </w:r>
    </w:p>
    <w:p w14:paraId="4E8BB8C6" w14:textId="77777777" w:rsidR="00993B74" w:rsidRDefault="00993B74"/>
    <w:p w14:paraId="613C7272" w14:textId="77777777" w:rsidR="00993B74" w:rsidRDefault="00EF1837">
      <w:pPr>
        <w:pStyle w:val="1"/>
      </w:pPr>
      <w:r>
        <w:t>投影片</w:t>
      </w:r>
      <w:r>
        <w:t xml:space="preserve"> 8</w:t>
      </w:r>
      <w:r>
        <w:t>｜</w:t>
      </w:r>
      <w:r>
        <w:t xml:space="preserve">Graph </w:t>
      </w:r>
      <w:r>
        <w:t>與一般</w:t>
      </w:r>
      <w:r>
        <w:t xml:space="preserve"> AI </w:t>
      </w:r>
      <w:r>
        <w:t>的差異</w:t>
      </w:r>
    </w:p>
    <w:p w14:paraId="66FF7C8B" w14:textId="77777777" w:rsidR="00993B74" w:rsidRDefault="00EF1837">
      <w:pPr>
        <w:rPr>
          <w:lang w:eastAsia="zh-TW"/>
        </w:rPr>
      </w:pPr>
      <w:r>
        <w:rPr>
          <w:b/>
          <w:color w:val="0078D4"/>
          <w:sz w:val="22"/>
          <w:lang w:eastAsia="zh-TW"/>
        </w:rPr>
        <w:t>企業級</w:t>
      </w:r>
      <w:r>
        <w:rPr>
          <w:b/>
          <w:color w:val="0078D4"/>
          <w:sz w:val="22"/>
          <w:lang w:eastAsia="zh-TW"/>
        </w:rPr>
        <w:t xml:space="preserve"> AI </w:t>
      </w:r>
      <w:r>
        <w:rPr>
          <w:b/>
          <w:color w:val="0078D4"/>
          <w:sz w:val="22"/>
          <w:lang w:eastAsia="zh-TW"/>
        </w:rPr>
        <w:t>的關鍵在工作脈絡</w:t>
      </w:r>
    </w:p>
    <w:p w14:paraId="7259C75F" w14:textId="77777777" w:rsidR="00993B74" w:rsidRDefault="00EF1837">
      <w:pPr>
        <w:pStyle w:val="21"/>
      </w:pPr>
      <w:r>
        <w:t>投影片重點</w:t>
      </w:r>
    </w:p>
    <w:p w14:paraId="79427068" w14:textId="77777777" w:rsidR="00993B74" w:rsidRDefault="00EF1837">
      <w:pPr>
        <w:pStyle w:val="a0"/>
        <w:spacing w:after="40"/>
        <w:rPr>
          <w:lang w:eastAsia="zh-TW"/>
        </w:rPr>
      </w:pPr>
      <w:r>
        <w:rPr>
          <w:lang w:eastAsia="zh-TW"/>
        </w:rPr>
        <w:t>一般</w:t>
      </w:r>
      <w:r>
        <w:rPr>
          <w:lang w:eastAsia="zh-TW"/>
        </w:rPr>
        <w:t xml:space="preserve"> AI </w:t>
      </w:r>
      <w:r>
        <w:rPr>
          <w:lang w:eastAsia="zh-TW"/>
        </w:rPr>
        <w:t>主要仰賴公開知識與使用者輸入。</w:t>
      </w:r>
    </w:p>
    <w:p w14:paraId="04DF5160" w14:textId="77777777" w:rsidR="00993B74" w:rsidRDefault="00EF1837">
      <w:pPr>
        <w:pStyle w:val="a0"/>
        <w:spacing w:after="40"/>
      </w:pPr>
      <w:r>
        <w:t xml:space="preserve">Microsoft 365 Copilot + Graph </w:t>
      </w:r>
      <w:r>
        <w:t>能結合組織資料與使用者授權脈絡。</w:t>
      </w:r>
    </w:p>
    <w:p w14:paraId="064192A4" w14:textId="77777777" w:rsidR="00993B74" w:rsidRDefault="00EF1837">
      <w:pPr>
        <w:pStyle w:val="a0"/>
        <w:spacing w:after="40"/>
      </w:pPr>
      <w:r>
        <w:t xml:space="preserve">Graph </w:t>
      </w:r>
      <w:r>
        <w:t>讓</w:t>
      </w:r>
      <w:r>
        <w:t xml:space="preserve"> Copilot </w:t>
      </w:r>
      <w:r>
        <w:t>的回答從通用變成個人化、工作化與可執行。</w:t>
      </w:r>
    </w:p>
    <w:p w14:paraId="1CA34AFD" w14:textId="77777777" w:rsidR="00993B74" w:rsidRDefault="00EF1837">
      <w:pPr>
        <w:pStyle w:val="21"/>
      </w:pPr>
      <w:r>
        <w:t>講師講稿</w:t>
      </w:r>
    </w:p>
    <w:p w14:paraId="3F80823C" w14:textId="77777777" w:rsidR="00993B74" w:rsidRDefault="00EF1837">
      <w:pPr>
        <w:spacing w:after="160"/>
      </w:pPr>
      <w:r>
        <w:t>沒有</w:t>
      </w:r>
      <w:r>
        <w:t xml:space="preserve"> Graph</w:t>
      </w:r>
      <w:r>
        <w:t>，</w:t>
      </w:r>
      <w:r>
        <w:t xml:space="preserve">Copilot </w:t>
      </w:r>
      <w:r>
        <w:t>只是聊天機器人；有了</w:t>
      </w:r>
      <w:r>
        <w:t xml:space="preserve"> Graph</w:t>
      </w:r>
      <w:r>
        <w:t>，</w:t>
      </w:r>
      <w:r>
        <w:t xml:space="preserve">Copilot </w:t>
      </w:r>
      <w:r>
        <w:t>才能成為工作助理。</w:t>
      </w:r>
    </w:p>
    <w:p w14:paraId="401105B9" w14:textId="77777777" w:rsidR="00993B74" w:rsidRDefault="00993B74"/>
    <w:p w14:paraId="68156073" w14:textId="77777777" w:rsidR="00993B74" w:rsidRDefault="00EF1837">
      <w:pPr>
        <w:pStyle w:val="1"/>
      </w:pPr>
      <w:r>
        <w:t>投影片</w:t>
      </w:r>
      <w:r>
        <w:t xml:space="preserve"> 9</w:t>
      </w:r>
      <w:r>
        <w:t>｜一張圖看懂</w:t>
      </w:r>
      <w:r>
        <w:t xml:space="preserve"> Microsoft Graph</w:t>
      </w:r>
    </w:p>
    <w:p w14:paraId="1721F83E" w14:textId="77777777" w:rsidR="00993B74" w:rsidRDefault="00EF1837">
      <w:r>
        <w:rPr>
          <w:b/>
          <w:color w:val="0078D4"/>
          <w:sz w:val="22"/>
        </w:rPr>
        <w:t>資料橋樑的流程</w:t>
      </w:r>
    </w:p>
    <w:p w14:paraId="0D3D1B8C" w14:textId="77777777" w:rsidR="00993B74" w:rsidRDefault="00EF1837">
      <w:pPr>
        <w:pStyle w:val="21"/>
      </w:pPr>
      <w:r>
        <w:t>投影片重點</w:t>
      </w:r>
    </w:p>
    <w:p w14:paraId="7C568619" w14:textId="77777777" w:rsidR="00993B74" w:rsidRDefault="00EF1837">
      <w:pPr>
        <w:pStyle w:val="a0"/>
        <w:spacing w:after="40"/>
        <w:rPr>
          <w:lang w:eastAsia="zh-TW"/>
        </w:rPr>
      </w:pPr>
      <w:r>
        <w:rPr>
          <w:lang w:eastAsia="zh-TW"/>
        </w:rPr>
        <w:t>Microsoft 365</w:t>
      </w:r>
      <w:r>
        <w:rPr>
          <w:lang w:eastAsia="zh-TW"/>
        </w:rPr>
        <w:t>：郵件、</w:t>
      </w:r>
      <w:r>
        <w:rPr>
          <w:lang w:eastAsia="zh-TW"/>
        </w:rPr>
        <w:t>文件、會議、聊天與行事曆。</w:t>
      </w:r>
    </w:p>
    <w:p w14:paraId="1E636EC9" w14:textId="77777777" w:rsidR="00993B74" w:rsidRDefault="00EF1837">
      <w:pPr>
        <w:pStyle w:val="a0"/>
        <w:spacing w:after="40"/>
      </w:pPr>
      <w:r>
        <w:t>Microsoft Graph</w:t>
      </w:r>
      <w:r>
        <w:t>：安全連結與查找相關資料。</w:t>
      </w:r>
    </w:p>
    <w:p w14:paraId="679DD8AD" w14:textId="77777777" w:rsidR="00993B74" w:rsidRDefault="00EF1837">
      <w:pPr>
        <w:pStyle w:val="a0"/>
        <w:spacing w:after="40"/>
      </w:pPr>
      <w:r>
        <w:t>Microsoft Copilot</w:t>
      </w:r>
      <w:r>
        <w:t>：理解資料、推理、生成內容。</w:t>
      </w:r>
    </w:p>
    <w:p w14:paraId="2D8E65E0" w14:textId="77777777" w:rsidR="00993B74" w:rsidRDefault="00EF1837">
      <w:pPr>
        <w:pStyle w:val="a0"/>
        <w:spacing w:after="40"/>
        <w:rPr>
          <w:lang w:eastAsia="zh-TW"/>
        </w:rPr>
      </w:pPr>
      <w:r>
        <w:rPr>
          <w:lang w:eastAsia="zh-TW"/>
        </w:rPr>
        <w:t>工作成果：摘要、分析、建議、清單與草稿。</w:t>
      </w:r>
    </w:p>
    <w:p w14:paraId="4AE713F9" w14:textId="77777777" w:rsidR="00993B74" w:rsidRDefault="00EF1837">
      <w:pPr>
        <w:pStyle w:val="21"/>
      </w:pPr>
      <w:r>
        <w:t>講師講稿</w:t>
      </w:r>
    </w:p>
    <w:p w14:paraId="1DF609E1" w14:textId="77777777" w:rsidR="00993B74" w:rsidRDefault="00EF1837">
      <w:pPr>
        <w:spacing w:after="160"/>
      </w:pPr>
      <w:r>
        <w:t xml:space="preserve">Graph </w:t>
      </w:r>
      <w:r>
        <w:t>負責找資料，</w:t>
      </w:r>
      <w:r>
        <w:t xml:space="preserve">Copilot </w:t>
      </w:r>
      <w:r>
        <w:t>負責理解資料，</w:t>
      </w:r>
      <w:r>
        <w:t xml:space="preserve">Azure OpenAI </w:t>
      </w:r>
      <w:r>
        <w:t>負責生成內容，三者共同形成完整</w:t>
      </w:r>
      <w:r>
        <w:t xml:space="preserve"> AI </w:t>
      </w:r>
      <w:r>
        <w:t>工作流程。</w:t>
      </w:r>
    </w:p>
    <w:p w14:paraId="02E5CF17" w14:textId="77777777" w:rsidR="00993B74" w:rsidRDefault="00993B74"/>
    <w:p w14:paraId="45464A5F" w14:textId="77777777" w:rsidR="00993B74" w:rsidRDefault="00EF1837">
      <w:pPr>
        <w:pStyle w:val="1"/>
      </w:pPr>
      <w:r>
        <w:t>投影片</w:t>
      </w:r>
      <w:r>
        <w:t xml:space="preserve"> 10</w:t>
      </w:r>
      <w:r>
        <w:t>｜結論</w:t>
      </w:r>
    </w:p>
    <w:p w14:paraId="349FEE04" w14:textId="77777777" w:rsidR="00993B74" w:rsidRDefault="00EF1837">
      <w:r>
        <w:rPr>
          <w:b/>
          <w:color w:val="0078D4"/>
          <w:sz w:val="22"/>
        </w:rPr>
        <w:t xml:space="preserve">Microsoft Graph </w:t>
      </w:r>
      <w:r>
        <w:rPr>
          <w:b/>
          <w:color w:val="0078D4"/>
          <w:sz w:val="22"/>
        </w:rPr>
        <w:t>的三大價值</w:t>
      </w:r>
    </w:p>
    <w:p w14:paraId="767ACF37" w14:textId="77777777" w:rsidR="00993B74" w:rsidRDefault="00EF1837">
      <w:pPr>
        <w:pStyle w:val="21"/>
      </w:pPr>
      <w:r>
        <w:t>投影片重點</w:t>
      </w:r>
    </w:p>
    <w:p w14:paraId="606C60EC" w14:textId="77777777" w:rsidR="00993B74" w:rsidRDefault="00EF1837">
      <w:pPr>
        <w:pStyle w:val="a0"/>
        <w:spacing w:after="40"/>
        <w:rPr>
          <w:lang w:eastAsia="zh-TW"/>
        </w:rPr>
      </w:pPr>
      <w:r>
        <w:rPr>
          <w:lang w:eastAsia="zh-TW"/>
        </w:rPr>
        <w:t>連接資料：串連郵件、會議、聊天與文件。</w:t>
      </w:r>
    </w:p>
    <w:p w14:paraId="38CF25F6" w14:textId="77777777" w:rsidR="00993B74" w:rsidRDefault="00EF1837">
      <w:pPr>
        <w:pStyle w:val="a0"/>
        <w:spacing w:after="40"/>
      </w:pPr>
      <w:r>
        <w:t>提供脈絡：讓</w:t>
      </w:r>
      <w:r>
        <w:t xml:space="preserve"> Copilot </w:t>
      </w:r>
      <w:r>
        <w:t>理解工作情境。</w:t>
      </w:r>
    </w:p>
    <w:p w14:paraId="7DF01B3D" w14:textId="77777777" w:rsidR="00993B74" w:rsidRDefault="00EF1837">
      <w:pPr>
        <w:pStyle w:val="a0"/>
        <w:spacing w:after="40"/>
        <w:rPr>
          <w:lang w:eastAsia="zh-TW"/>
        </w:rPr>
      </w:pPr>
      <w:r>
        <w:rPr>
          <w:lang w:eastAsia="zh-TW"/>
        </w:rPr>
        <w:t>確保安全：遵守企業權限與治理規範。</w:t>
      </w:r>
    </w:p>
    <w:p w14:paraId="7F52014C" w14:textId="77777777" w:rsidR="00993B74" w:rsidRDefault="00EF1837">
      <w:pPr>
        <w:pStyle w:val="21"/>
      </w:pPr>
      <w:r>
        <w:t>講師講稿</w:t>
      </w:r>
    </w:p>
    <w:p w14:paraId="0808B07B" w14:textId="77777777" w:rsidR="00993B74" w:rsidRDefault="00EF1837">
      <w:pPr>
        <w:spacing w:after="160"/>
      </w:pPr>
      <w:r>
        <w:t>總結：</w:t>
      </w:r>
      <w:r>
        <w:t xml:space="preserve">Microsoft Graph </w:t>
      </w:r>
      <w:r>
        <w:t>是</w:t>
      </w:r>
      <w:r>
        <w:t xml:space="preserve"> Microsoft 365 </w:t>
      </w:r>
      <w:r>
        <w:t>的資料橋樑，讓</w:t>
      </w:r>
      <w:r>
        <w:t xml:space="preserve"> Copilot </w:t>
      </w:r>
      <w:r>
        <w:t>能安全地理解工作脈絡，提供真正有價值的企業級</w:t>
      </w:r>
      <w:r>
        <w:t xml:space="preserve"> AI </w:t>
      </w:r>
      <w:r>
        <w:t>協作體驗。</w:t>
      </w:r>
    </w:p>
    <w:p w14:paraId="50671980" w14:textId="77777777" w:rsidR="00993B74" w:rsidRDefault="00993B74"/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080"/>
      </w:tblGrid>
      <w:tr w:rsidR="00993B74" w14:paraId="1FB59D5A" w14:textId="77777777">
        <w:trPr>
          <w:jc w:val="center"/>
        </w:trPr>
        <w:tc>
          <w:tcPr>
            <w:tcW w:w="10080" w:type="dxa"/>
            <w:shd w:val="clear" w:color="auto" w:fill="0078D4"/>
          </w:tcPr>
          <w:p w14:paraId="1E4A33E5" w14:textId="77777777" w:rsidR="00993B74" w:rsidRDefault="00EF1837">
            <w:pPr>
              <w:jc w:val="center"/>
            </w:pPr>
            <w:r>
              <w:rPr>
                <w:b/>
                <w:color w:val="FFFFFF"/>
                <w:sz w:val="40"/>
              </w:rPr>
              <w:t xml:space="preserve">Microsoft Graph </w:t>
            </w:r>
            <w:r>
              <w:rPr>
                <w:b/>
                <w:color w:val="FFFFFF"/>
                <w:sz w:val="40"/>
              </w:rPr>
              <w:t>安全機制速查表</w:t>
            </w:r>
            <w:r>
              <w:br/>
            </w:r>
            <w:r>
              <w:rPr>
                <w:color w:val="D6EBFF"/>
                <w:sz w:val="23"/>
              </w:rPr>
              <w:t>可獨立作為資安說明頁或課程附錄</w:t>
            </w:r>
          </w:p>
        </w:tc>
      </w:tr>
    </w:tbl>
    <w:p w14:paraId="15625246" w14:textId="77777777" w:rsidR="00993B74" w:rsidRDefault="00993B74"/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222"/>
        <w:gridCol w:w="4644"/>
        <w:gridCol w:w="3430"/>
      </w:tblGrid>
      <w:tr w:rsidR="00993B74" w14:paraId="227F844F" w14:textId="77777777">
        <w:trPr>
          <w:jc w:val="center"/>
        </w:trPr>
        <w:tc>
          <w:tcPr>
            <w:tcW w:w="2232" w:type="dxa"/>
            <w:shd w:val="clear" w:color="auto" w:fill="052033"/>
            <w:vAlign w:val="center"/>
          </w:tcPr>
          <w:p w14:paraId="77FB1354" w14:textId="77777777" w:rsidR="00993B74" w:rsidRDefault="00EF1837">
            <w:pPr>
              <w:spacing w:after="0"/>
            </w:pPr>
            <w:r>
              <w:rPr>
                <w:b/>
                <w:color w:val="FFFFFF"/>
              </w:rPr>
              <w:t>安全機制</w:t>
            </w:r>
          </w:p>
        </w:tc>
        <w:tc>
          <w:tcPr>
            <w:tcW w:w="4680" w:type="dxa"/>
            <w:shd w:val="clear" w:color="auto" w:fill="052033"/>
            <w:vAlign w:val="center"/>
          </w:tcPr>
          <w:p w14:paraId="76217DCA" w14:textId="77777777" w:rsidR="00993B74" w:rsidRDefault="00EF1837">
            <w:pPr>
              <w:spacing w:after="0"/>
            </w:pPr>
            <w:r>
              <w:rPr>
                <w:b/>
                <w:color w:val="FFFFFF"/>
              </w:rPr>
              <w:t>白話說明</w:t>
            </w:r>
          </w:p>
        </w:tc>
        <w:tc>
          <w:tcPr>
            <w:tcW w:w="3456" w:type="dxa"/>
            <w:shd w:val="clear" w:color="auto" w:fill="052033"/>
            <w:vAlign w:val="center"/>
          </w:tcPr>
          <w:p w14:paraId="7DE3AD62" w14:textId="77777777" w:rsidR="00993B74" w:rsidRDefault="00EF1837">
            <w:pPr>
              <w:spacing w:after="0"/>
            </w:pPr>
            <w:r>
              <w:rPr>
                <w:b/>
                <w:color w:val="FFFFFF"/>
              </w:rPr>
              <w:t>教學金句</w:t>
            </w:r>
          </w:p>
        </w:tc>
      </w:tr>
      <w:tr w:rsidR="00993B74" w14:paraId="60D7B6F0" w14:textId="77777777">
        <w:trPr>
          <w:jc w:val="center"/>
        </w:trPr>
        <w:tc>
          <w:tcPr>
            <w:tcW w:w="2232" w:type="dxa"/>
            <w:shd w:val="clear" w:color="auto" w:fill="EAF6FF"/>
            <w:vAlign w:val="center"/>
          </w:tcPr>
          <w:p w14:paraId="1103A058" w14:textId="77777777" w:rsidR="00993B74" w:rsidRDefault="00EF1837">
            <w:pPr>
              <w:spacing w:after="0"/>
            </w:pPr>
            <w:r>
              <w:rPr>
                <w:b/>
                <w:color w:val="243447"/>
                <w:sz w:val="18"/>
              </w:rPr>
              <w:t>使用者權限控管</w:t>
            </w:r>
          </w:p>
        </w:tc>
        <w:tc>
          <w:tcPr>
            <w:tcW w:w="4680" w:type="dxa"/>
            <w:shd w:val="clear" w:color="auto" w:fill="EAF6FF"/>
            <w:vAlign w:val="center"/>
          </w:tcPr>
          <w:p w14:paraId="532B1B0C" w14:textId="77777777" w:rsidR="00993B74" w:rsidRDefault="00EF1837">
            <w:pPr>
              <w:spacing w:after="0"/>
              <w:rPr>
                <w:lang w:eastAsia="zh-TW"/>
              </w:rPr>
            </w:pPr>
            <w:r>
              <w:rPr>
                <w:color w:val="243447"/>
                <w:sz w:val="18"/>
                <w:lang w:eastAsia="zh-TW"/>
              </w:rPr>
              <w:t>只存取使用者原本有權限的資料</w:t>
            </w:r>
          </w:p>
        </w:tc>
        <w:tc>
          <w:tcPr>
            <w:tcW w:w="3456" w:type="dxa"/>
            <w:shd w:val="clear" w:color="auto" w:fill="EAF6FF"/>
            <w:vAlign w:val="center"/>
          </w:tcPr>
          <w:p w14:paraId="37B97559" w14:textId="77777777" w:rsidR="00993B74" w:rsidRDefault="00EF1837">
            <w:pPr>
              <w:spacing w:after="0"/>
            </w:pPr>
            <w:r>
              <w:rPr>
                <w:color w:val="243447"/>
                <w:sz w:val="18"/>
              </w:rPr>
              <w:t>你看得到，</w:t>
            </w:r>
            <w:r>
              <w:rPr>
                <w:color w:val="243447"/>
                <w:sz w:val="18"/>
              </w:rPr>
              <w:t xml:space="preserve">Copilot </w:t>
            </w:r>
            <w:r>
              <w:rPr>
                <w:color w:val="243447"/>
                <w:sz w:val="18"/>
              </w:rPr>
              <w:t>才看得到</w:t>
            </w:r>
          </w:p>
        </w:tc>
      </w:tr>
      <w:tr w:rsidR="00993B74" w14:paraId="52956F08" w14:textId="77777777">
        <w:trPr>
          <w:jc w:val="center"/>
        </w:trPr>
        <w:tc>
          <w:tcPr>
            <w:tcW w:w="2232" w:type="dxa"/>
            <w:shd w:val="clear" w:color="auto" w:fill="FFFFFF"/>
            <w:vAlign w:val="center"/>
          </w:tcPr>
          <w:p w14:paraId="4E920CB3" w14:textId="77777777" w:rsidR="00993B74" w:rsidRDefault="00EF1837">
            <w:pPr>
              <w:spacing w:after="0"/>
            </w:pPr>
            <w:r>
              <w:rPr>
                <w:b/>
                <w:color w:val="243447"/>
                <w:sz w:val="18"/>
              </w:rPr>
              <w:t>最小權限原則</w:t>
            </w:r>
          </w:p>
        </w:tc>
        <w:tc>
          <w:tcPr>
            <w:tcW w:w="4680" w:type="dxa"/>
            <w:shd w:val="clear" w:color="auto" w:fill="FFFFFF"/>
            <w:vAlign w:val="center"/>
          </w:tcPr>
          <w:p w14:paraId="53FDFE00" w14:textId="77777777" w:rsidR="00993B74" w:rsidRDefault="00EF1837">
            <w:pPr>
              <w:spacing w:after="0"/>
              <w:rPr>
                <w:lang w:eastAsia="zh-TW"/>
              </w:rPr>
            </w:pPr>
            <w:r>
              <w:rPr>
                <w:color w:val="243447"/>
                <w:sz w:val="18"/>
                <w:lang w:eastAsia="zh-TW"/>
              </w:rPr>
              <w:t>應用程式只要求完成任務需要的最低權限</w:t>
            </w:r>
          </w:p>
        </w:tc>
        <w:tc>
          <w:tcPr>
            <w:tcW w:w="3456" w:type="dxa"/>
            <w:shd w:val="clear" w:color="auto" w:fill="FFFFFF"/>
            <w:vAlign w:val="center"/>
          </w:tcPr>
          <w:p w14:paraId="52063112" w14:textId="77777777" w:rsidR="00993B74" w:rsidRDefault="00EF1837">
            <w:pPr>
              <w:spacing w:after="0"/>
            </w:pPr>
            <w:r>
              <w:rPr>
                <w:color w:val="243447"/>
                <w:sz w:val="18"/>
              </w:rPr>
              <w:t>需要多少，才給多少</w:t>
            </w:r>
          </w:p>
        </w:tc>
      </w:tr>
      <w:tr w:rsidR="00993B74" w14:paraId="136B6F89" w14:textId="77777777">
        <w:trPr>
          <w:jc w:val="center"/>
        </w:trPr>
        <w:tc>
          <w:tcPr>
            <w:tcW w:w="2232" w:type="dxa"/>
            <w:shd w:val="clear" w:color="auto" w:fill="EAF6FF"/>
            <w:vAlign w:val="center"/>
          </w:tcPr>
          <w:p w14:paraId="49D16A89" w14:textId="77777777" w:rsidR="00993B74" w:rsidRDefault="00EF1837">
            <w:pPr>
              <w:spacing w:after="0"/>
            </w:pPr>
            <w:r>
              <w:rPr>
                <w:b/>
                <w:color w:val="243447"/>
                <w:sz w:val="18"/>
              </w:rPr>
              <w:t>委派權限</w:t>
            </w:r>
          </w:p>
        </w:tc>
        <w:tc>
          <w:tcPr>
            <w:tcW w:w="4680" w:type="dxa"/>
            <w:shd w:val="clear" w:color="auto" w:fill="EAF6FF"/>
            <w:vAlign w:val="center"/>
          </w:tcPr>
          <w:p w14:paraId="01F0E171" w14:textId="77777777" w:rsidR="00993B74" w:rsidRDefault="00EF1837">
            <w:pPr>
              <w:spacing w:after="0"/>
              <w:rPr>
                <w:lang w:eastAsia="zh-TW"/>
              </w:rPr>
            </w:pPr>
            <w:r>
              <w:rPr>
                <w:color w:val="243447"/>
                <w:sz w:val="18"/>
                <w:lang w:eastAsia="zh-TW"/>
              </w:rPr>
              <w:t>應用程式代表登入使用者存取資料</w:t>
            </w:r>
          </w:p>
        </w:tc>
        <w:tc>
          <w:tcPr>
            <w:tcW w:w="3456" w:type="dxa"/>
            <w:shd w:val="clear" w:color="auto" w:fill="EAF6FF"/>
            <w:vAlign w:val="center"/>
          </w:tcPr>
          <w:p w14:paraId="11054D19" w14:textId="77777777" w:rsidR="00993B74" w:rsidRDefault="00EF1837">
            <w:pPr>
              <w:spacing w:after="0"/>
              <w:rPr>
                <w:lang w:eastAsia="zh-TW"/>
              </w:rPr>
            </w:pPr>
            <w:r>
              <w:rPr>
                <w:color w:val="243447"/>
                <w:sz w:val="18"/>
                <w:lang w:eastAsia="zh-TW"/>
              </w:rPr>
              <w:t>不會超過使用者本身權限</w:t>
            </w:r>
          </w:p>
        </w:tc>
      </w:tr>
      <w:tr w:rsidR="00993B74" w14:paraId="287E6C40" w14:textId="77777777">
        <w:trPr>
          <w:jc w:val="center"/>
        </w:trPr>
        <w:tc>
          <w:tcPr>
            <w:tcW w:w="2232" w:type="dxa"/>
            <w:shd w:val="clear" w:color="auto" w:fill="FFFFFF"/>
            <w:vAlign w:val="center"/>
          </w:tcPr>
          <w:p w14:paraId="1BA28EC6" w14:textId="77777777" w:rsidR="00993B74" w:rsidRDefault="00EF1837">
            <w:pPr>
              <w:spacing w:after="0"/>
            </w:pPr>
            <w:r>
              <w:rPr>
                <w:b/>
                <w:color w:val="243447"/>
                <w:sz w:val="18"/>
              </w:rPr>
              <w:t>應用程式權限</w:t>
            </w:r>
          </w:p>
        </w:tc>
        <w:tc>
          <w:tcPr>
            <w:tcW w:w="4680" w:type="dxa"/>
            <w:shd w:val="clear" w:color="auto" w:fill="FFFFFF"/>
            <w:vAlign w:val="center"/>
          </w:tcPr>
          <w:p w14:paraId="464BF7A7" w14:textId="77777777" w:rsidR="00993B74" w:rsidRDefault="00EF1837">
            <w:pPr>
              <w:spacing w:after="0"/>
              <w:rPr>
                <w:lang w:eastAsia="zh-TW"/>
              </w:rPr>
            </w:pPr>
            <w:r>
              <w:rPr>
                <w:color w:val="243447"/>
                <w:sz w:val="18"/>
                <w:lang w:eastAsia="zh-TW"/>
              </w:rPr>
              <w:t>應用程式用自己的身分存取資料</w:t>
            </w:r>
          </w:p>
        </w:tc>
        <w:tc>
          <w:tcPr>
            <w:tcW w:w="3456" w:type="dxa"/>
            <w:shd w:val="clear" w:color="auto" w:fill="FFFFFF"/>
            <w:vAlign w:val="center"/>
          </w:tcPr>
          <w:p w14:paraId="6B68A492" w14:textId="77777777" w:rsidR="00993B74" w:rsidRDefault="00EF1837">
            <w:pPr>
              <w:spacing w:after="0"/>
              <w:rPr>
                <w:lang w:eastAsia="zh-TW"/>
              </w:rPr>
            </w:pPr>
            <w:r>
              <w:rPr>
                <w:color w:val="243447"/>
                <w:sz w:val="18"/>
                <w:lang w:eastAsia="zh-TW"/>
              </w:rPr>
              <w:t>需更嚴格治理與管理員同意</w:t>
            </w:r>
          </w:p>
        </w:tc>
      </w:tr>
      <w:tr w:rsidR="00993B74" w14:paraId="0F655451" w14:textId="77777777">
        <w:trPr>
          <w:jc w:val="center"/>
        </w:trPr>
        <w:tc>
          <w:tcPr>
            <w:tcW w:w="2232" w:type="dxa"/>
            <w:shd w:val="clear" w:color="auto" w:fill="EAF6FF"/>
            <w:vAlign w:val="center"/>
          </w:tcPr>
          <w:p w14:paraId="150BACCB" w14:textId="77777777" w:rsidR="00993B74" w:rsidRDefault="00EF1837">
            <w:pPr>
              <w:spacing w:after="0"/>
            </w:pPr>
            <w:r>
              <w:rPr>
                <w:b/>
                <w:color w:val="243447"/>
                <w:sz w:val="18"/>
              </w:rPr>
              <w:t xml:space="preserve">Microsoft 365 </w:t>
            </w:r>
            <w:r>
              <w:rPr>
                <w:b/>
                <w:color w:val="243447"/>
                <w:sz w:val="18"/>
              </w:rPr>
              <w:t>安全邊界</w:t>
            </w:r>
          </w:p>
        </w:tc>
        <w:tc>
          <w:tcPr>
            <w:tcW w:w="4680" w:type="dxa"/>
            <w:shd w:val="clear" w:color="auto" w:fill="EAF6FF"/>
            <w:vAlign w:val="center"/>
          </w:tcPr>
          <w:p w14:paraId="7BF09D8B" w14:textId="77777777" w:rsidR="00993B74" w:rsidRDefault="00EF1837">
            <w:pPr>
              <w:spacing w:after="0"/>
              <w:rPr>
                <w:lang w:eastAsia="zh-TW"/>
              </w:rPr>
            </w:pPr>
            <w:r>
              <w:rPr>
                <w:color w:val="243447"/>
                <w:sz w:val="18"/>
                <w:lang w:eastAsia="zh-TW"/>
              </w:rPr>
              <w:t>資料在</w:t>
            </w:r>
            <w:r>
              <w:rPr>
                <w:color w:val="243447"/>
                <w:sz w:val="18"/>
                <w:lang w:eastAsia="zh-TW"/>
              </w:rPr>
              <w:t xml:space="preserve"> Microsoft 365 </w:t>
            </w:r>
            <w:r>
              <w:rPr>
                <w:color w:val="243447"/>
                <w:sz w:val="18"/>
                <w:lang w:eastAsia="zh-TW"/>
              </w:rPr>
              <w:t>服務邊界內受到政策保護</w:t>
            </w:r>
          </w:p>
        </w:tc>
        <w:tc>
          <w:tcPr>
            <w:tcW w:w="3456" w:type="dxa"/>
            <w:shd w:val="clear" w:color="auto" w:fill="EAF6FF"/>
            <w:vAlign w:val="center"/>
          </w:tcPr>
          <w:p w14:paraId="58D8C75E" w14:textId="77777777" w:rsidR="00993B74" w:rsidRDefault="00EF1837">
            <w:pPr>
              <w:spacing w:after="0"/>
            </w:pPr>
            <w:r>
              <w:rPr>
                <w:color w:val="243447"/>
                <w:sz w:val="18"/>
              </w:rPr>
              <w:t>不離開企業治理範圍</w:t>
            </w:r>
          </w:p>
        </w:tc>
      </w:tr>
      <w:tr w:rsidR="00993B74" w14:paraId="43319CF8" w14:textId="77777777">
        <w:trPr>
          <w:jc w:val="center"/>
        </w:trPr>
        <w:tc>
          <w:tcPr>
            <w:tcW w:w="2232" w:type="dxa"/>
            <w:shd w:val="clear" w:color="auto" w:fill="FFFFFF"/>
            <w:vAlign w:val="center"/>
          </w:tcPr>
          <w:p w14:paraId="3D6061DF" w14:textId="77777777" w:rsidR="00993B74" w:rsidRDefault="00EF1837">
            <w:pPr>
              <w:spacing w:after="0"/>
            </w:pPr>
            <w:r>
              <w:rPr>
                <w:b/>
                <w:color w:val="243447"/>
                <w:sz w:val="18"/>
              </w:rPr>
              <w:t>MFA / Conditional Access</w:t>
            </w:r>
          </w:p>
        </w:tc>
        <w:tc>
          <w:tcPr>
            <w:tcW w:w="4680" w:type="dxa"/>
            <w:shd w:val="clear" w:color="auto" w:fill="FFFFFF"/>
            <w:vAlign w:val="center"/>
          </w:tcPr>
          <w:p w14:paraId="35977590" w14:textId="77777777" w:rsidR="00993B74" w:rsidRDefault="00EF1837">
            <w:pPr>
              <w:spacing w:after="0"/>
              <w:rPr>
                <w:lang w:eastAsia="zh-TW"/>
              </w:rPr>
            </w:pPr>
            <w:r>
              <w:rPr>
                <w:color w:val="243447"/>
                <w:sz w:val="18"/>
                <w:lang w:eastAsia="zh-TW"/>
              </w:rPr>
              <w:t>遵守組織登入、裝置與風險政策</w:t>
            </w:r>
          </w:p>
        </w:tc>
        <w:tc>
          <w:tcPr>
            <w:tcW w:w="3456" w:type="dxa"/>
            <w:shd w:val="clear" w:color="auto" w:fill="FFFFFF"/>
            <w:vAlign w:val="center"/>
          </w:tcPr>
          <w:p w14:paraId="0E85EF14" w14:textId="77777777" w:rsidR="00993B74" w:rsidRDefault="00EF1837">
            <w:pPr>
              <w:spacing w:after="0"/>
            </w:pPr>
            <w:r>
              <w:rPr>
                <w:color w:val="243447"/>
                <w:sz w:val="18"/>
              </w:rPr>
              <w:t>安全政策一體適用</w:t>
            </w:r>
          </w:p>
        </w:tc>
      </w:tr>
      <w:tr w:rsidR="00993B74" w14:paraId="5616BD34" w14:textId="77777777">
        <w:trPr>
          <w:jc w:val="center"/>
        </w:trPr>
        <w:tc>
          <w:tcPr>
            <w:tcW w:w="2232" w:type="dxa"/>
            <w:shd w:val="clear" w:color="auto" w:fill="EAF6FF"/>
            <w:vAlign w:val="center"/>
          </w:tcPr>
          <w:p w14:paraId="615FB39A" w14:textId="77777777" w:rsidR="00993B74" w:rsidRDefault="00EF1837">
            <w:pPr>
              <w:spacing w:after="0"/>
            </w:pPr>
            <w:r>
              <w:rPr>
                <w:b/>
                <w:color w:val="243447"/>
                <w:sz w:val="18"/>
              </w:rPr>
              <w:t xml:space="preserve">Connector </w:t>
            </w:r>
            <w:r>
              <w:rPr>
                <w:b/>
                <w:color w:val="243447"/>
                <w:sz w:val="18"/>
              </w:rPr>
              <w:t>權限</w:t>
            </w:r>
          </w:p>
        </w:tc>
        <w:tc>
          <w:tcPr>
            <w:tcW w:w="4680" w:type="dxa"/>
            <w:shd w:val="clear" w:color="auto" w:fill="EAF6FF"/>
            <w:vAlign w:val="center"/>
          </w:tcPr>
          <w:p w14:paraId="2F7A0F29" w14:textId="77777777" w:rsidR="00993B74" w:rsidRDefault="00EF1837">
            <w:pPr>
              <w:spacing w:after="0"/>
              <w:rPr>
                <w:lang w:eastAsia="zh-TW"/>
              </w:rPr>
            </w:pPr>
            <w:r>
              <w:rPr>
                <w:color w:val="243447"/>
                <w:sz w:val="18"/>
                <w:lang w:eastAsia="zh-TW"/>
              </w:rPr>
              <w:t>外部資料來源接入時也要設定可見範圍</w:t>
            </w:r>
          </w:p>
        </w:tc>
        <w:tc>
          <w:tcPr>
            <w:tcW w:w="3456" w:type="dxa"/>
            <w:shd w:val="clear" w:color="auto" w:fill="EAF6FF"/>
            <w:vAlign w:val="center"/>
          </w:tcPr>
          <w:p w14:paraId="78A4672A" w14:textId="77777777" w:rsidR="00993B74" w:rsidRDefault="00EF1837">
            <w:pPr>
              <w:spacing w:after="0"/>
            </w:pPr>
            <w:r>
              <w:rPr>
                <w:color w:val="243447"/>
                <w:sz w:val="18"/>
              </w:rPr>
              <w:t>避免資料過度分享</w:t>
            </w:r>
          </w:p>
        </w:tc>
      </w:tr>
    </w:tbl>
    <w:p w14:paraId="416552FA" w14:textId="77777777" w:rsidR="00993B74" w:rsidRDefault="00993B74"/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080"/>
      </w:tblGrid>
      <w:tr w:rsidR="00993B74" w14:paraId="4587980B" w14:textId="77777777">
        <w:trPr>
          <w:jc w:val="center"/>
        </w:trPr>
        <w:tc>
          <w:tcPr>
            <w:tcW w:w="10080" w:type="dxa"/>
            <w:shd w:val="clear" w:color="auto" w:fill="052033"/>
          </w:tcPr>
          <w:p w14:paraId="672D078D" w14:textId="77777777" w:rsidR="00993B74" w:rsidRDefault="00EF1837">
            <w:pPr>
              <w:jc w:val="center"/>
              <w:rPr>
                <w:lang w:eastAsia="zh-TW"/>
              </w:rPr>
            </w:pPr>
            <w:r>
              <w:rPr>
                <w:b/>
                <w:color w:val="FFFFFF"/>
                <w:sz w:val="40"/>
                <w:lang w:eastAsia="zh-TW"/>
              </w:rPr>
              <w:t>教學操作建議</w:t>
            </w:r>
            <w:r>
              <w:rPr>
                <w:lang w:eastAsia="zh-TW"/>
              </w:rPr>
              <w:br/>
            </w:r>
            <w:r>
              <w:rPr>
                <w:color w:val="D6EBFF"/>
                <w:sz w:val="23"/>
                <w:lang w:eastAsia="zh-TW"/>
              </w:rPr>
              <w:t>建議</w:t>
            </w:r>
            <w:r>
              <w:rPr>
                <w:color w:val="D6EBFF"/>
                <w:sz w:val="23"/>
                <w:lang w:eastAsia="zh-TW"/>
              </w:rPr>
              <w:t xml:space="preserve"> 10–15 </w:t>
            </w:r>
            <w:r>
              <w:rPr>
                <w:color w:val="D6EBFF"/>
                <w:sz w:val="23"/>
                <w:lang w:eastAsia="zh-TW"/>
              </w:rPr>
              <w:t>分鐘講解流程</w:t>
            </w:r>
          </w:p>
        </w:tc>
      </w:tr>
    </w:tbl>
    <w:p w14:paraId="7DE0C671" w14:textId="77777777" w:rsidR="00993B74" w:rsidRDefault="00993B74">
      <w:pPr>
        <w:rPr>
          <w:lang w:eastAsia="zh-TW"/>
        </w:rPr>
      </w:pPr>
    </w:p>
    <w:p w14:paraId="3329E532" w14:textId="77777777" w:rsidR="00993B74" w:rsidRDefault="00EF1837">
      <w:pPr>
        <w:pStyle w:val="21"/>
        <w:rPr>
          <w:lang w:eastAsia="zh-TW"/>
        </w:rPr>
      </w:pPr>
      <w:r>
        <w:rPr>
          <w:lang w:eastAsia="zh-TW"/>
        </w:rPr>
        <w:t xml:space="preserve">1. </w:t>
      </w:r>
      <w:r>
        <w:rPr>
          <w:lang w:eastAsia="zh-TW"/>
        </w:rPr>
        <w:t>問題引導</w:t>
      </w:r>
    </w:p>
    <w:p w14:paraId="694A8AA6" w14:textId="77777777" w:rsidR="00993B74" w:rsidRDefault="00EF1837">
      <w:pPr>
        <w:spacing w:after="80"/>
        <w:rPr>
          <w:lang w:eastAsia="zh-TW"/>
        </w:rPr>
      </w:pPr>
      <w:r>
        <w:rPr>
          <w:lang w:eastAsia="zh-TW"/>
        </w:rPr>
        <w:t>先問聽眾：「</w:t>
      </w:r>
      <w:r>
        <w:rPr>
          <w:lang w:eastAsia="zh-TW"/>
        </w:rPr>
        <w:t xml:space="preserve">Copilot </w:t>
      </w:r>
      <w:r>
        <w:rPr>
          <w:lang w:eastAsia="zh-TW"/>
        </w:rPr>
        <w:t>為什麼能知道我的會議和文件？」</w:t>
      </w:r>
    </w:p>
    <w:p w14:paraId="6BB5FA30" w14:textId="77777777" w:rsidR="00993B74" w:rsidRDefault="00EF1837">
      <w:pPr>
        <w:pStyle w:val="21"/>
        <w:rPr>
          <w:lang w:eastAsia="zh-TW"/>
        </w:rPr>
      </w:pPr>
      <w:r>
        <w:rPr>
          <w:lang w:eastAsia="zh-TW"/>
        </w:rPr>
        <w:t xml:space="preserve">2. </w:t>
      </w:r>
      <w:r>
        <w:rPr>
          <w:lang w:eastAsia="zh-TW"/>
        </w:rPr>
        <w:t>圖書館比喻</w:t>
      </w:r>
    </w:p>
    <w:p w14:paraId="3F4BF541" w14:textId="77777777" w:rsidR="00993B74" w:rsidRDefault="00EF1837">
      <w:pPr>
        <w:spacing w:after="80"/>
        <w:rPr>
          <w:lang w:eastAsia="zh-TW"/>
        </w:rPr>
      </w:pPr>
      <w:r>
        <w:rPr>
          <w:lang w:eastAsia="zh-TW"/>
        </w:rPr>
        <w:t>用圖書館館員說明</w:t>
      </w:r>
      <w:r>
        <w:rPr>
          <w:lang w:eastAsia="zh-TW"/>
        </w:rPr>
        <w:t xml:space="preserve"> Graph</w:t>
      </w:r>
      <w:r>
        <w:rPr>
          <w:lang w:eastAsia="zh-TW"/>
        </w:rPr>
        <w:t>：找資料，不是產生答案。</w:t>
      </w:r>
    </w:p>
    <w:p w14:paraId="600C9527" w14:textId="77777777" w:rsidR="00993B74" w:rsidRDefault="00EF1837">
      <w:pPr>
        <w:pStyle w:val="21"/>
        <w:rPr>
          <w:lang w:eastAsia="zh-TW"/>
        </w:rPr>
      </w:pPr>
      <w:r>
        <w:rPr>
          <w:lang w:eastAsia="zh-TW"/>
        </w:rPr>
        <w:t xml:space="preserve">3. </w:t>
      </w:r>
      <w:r>
        <w:rPr>
          <w:lang w:eastAsia="zh-TW"/>
        </w:rPr>
        <w:t>工作脈絡</w:t>
      </w:r>
    </w:p>
    <w:p w14:paraId="5DC2F180" w14:textId="77777777" w:rsidR="00993B74" w:rsidRDefault="00EF1837">
      <w:pPr>
        <w:spacing w:after="80"/>
        <w:rPr>
          <w:lang w:eastAsia="zh-TW"/>
        </w:rPr>
      </w:pPr>
      <w:r>
        <w:rPr>
          <w:lang w:eastAsia="zh-TW"/>
        </w:rPr>
        <w:t>展示郵件、會議、聊天、文件如何被串起來。</w:t>
      </w:r>
    </w:p>
    <w:p w14:paraId="1AB7B0C4" w14:textId="77777777" w:rsidR="00993B74" w:rsidRDefault="00EF1837">
      <w:pPr>
        <w:pStyle w:val="21"/>
        <w:rPr>
          <w:lang w:eastAsia="zh-TW"/>
        </w:rPr>
      </w:pPr>
      <w:r>
        <w:rPr>
          <w:lang w:eastAsia="zh-TW"/>
        </w:rPr>
        <w:t xml:space="preserve">4. </w:t>
      </w:r>
      <w:r>
        <w:rPr>
          <w:lang w:eastAsia="zh-TW"/>
        </w:rPr>
        <w:t>安全原則</w:t>
      </w:r>
    </w:p>
    <w:p w14:paraId="14050CF2" w14:textId="77777777" w:rsidR="00993B74" w:rsidRDefault="00EF1837">
      <w:pPr>
        <w:spacing w:after="80"/>
        <w:rPr>
          <w:lang w:eastAsia="zh-TW"/>
        </w:rPr>
      </w:pPr>
      <w:r>
        <w:rPr>
          <w:lang w:eastAsia="zh-TW"/>
        </w:rPr>
        <w:t>強調「你看得到，</w:t>
      </w:r>
      <w:r>
        <w:rPr>
          <w:lang w:eastAsia="zh-TW"/>
        </w:rPr>
        <w:t xml:space="preserve">Copilot </w:t>
      </w:r>
      <w:r>
        <w:rPr>
          <w:lang w:eastAsia="zh-TW"/>
        </w:rPr>
        <w:t>才看得到」。</w:t>
      </w:r>
    </w:p>
    <w:p w14:paraId="20CE6D2B" w14:textId="77777777" w:rsidR="00993B74" w:rsidRDefault="00EF1837">
      <w:pPr>
        <w:pStyle w:val="21"/>
        <w:rPr>
          <w:lang w:eastAsia="zh-TW"/>
        </w:rPr>
      </w:pPr>
      <w:r>
        <w:rPr>
          <w:lang w:eastAsia="zh-TW"/>
        </w:rPr>
        <w:t xml:space="preserve">5. </w:t>
      </w:r>
      <w:r>
        <w:rPr>
          <w:lang w:eastAsia="zh-TW"/>
        </w:rPr>
        <w:t>臺大場景</w:t>
      </w:r>
    </w:p>
    <w:p w14:paraId="2A3EC883" w14:textId="77777777" w:rsidR="00993B74" w:rsidRDefault="00EF1837">
      <w:pPr>
        <w:spacing w:after="80"/>
        <w:rPr>
          <w:lang w:eastAsia="zh-TW"/>
        </w:rPr>
      </w:pPr>
      <w:r>
        <w:rPr>
          <w:lang w:eastAsia="zh-TW"/>
        </w:rPr>
        <w:t>連結教師、行政、主管、學生的應用情境。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080"/>
      </w:tblGrid>
      <w:tr w:rsidR="00993B74" w14:paraId="0552C24F" w14:textId="77777777">
        <w:trPr>
          <w:jc w:val="center"/>
        </w:trPr>
        <w:tc>
          <w:tcPr>
            <w:tcW w:w="10080" w:type="dxa"/>
            <w:shd w:val="clear" w:color="auto" w:fill="0078D4"/>
          </w:tcPr>
          <w:p w14:paraId="459F24C7" w14:textId="77777777" w:rsidR="00993B74" w:rsidRDefault="00EF1837">
            <w:pPr>
              <w:jc w:val="center"/>
            </w:pPr>
            <w:r>
              <w:rPr>
                <w:b/>
                <w:color w:val="FFFFFF"/>
                <w:sz w:val="40"/>
              </w:rPr>
              <w:t>參考資料</w:t>
            </w:r>
            <w:r>
              <w:br/>
            </w:r>
            <w:r>
              <w:rPr>
                <w:color w:val="D6EBFF"/>
                <w:sz w:val="23"/>
              </w:rPr>
              <w:t xml:space="preserve">Microsoft Learn </w:t>
            </w:r>
            <w:r>
              <w:rPr>
                <w:color w:val="D6EBFF"/>
                <w:sz w:val="23"/>
              </w:rPr>
              <w:t>官方文件</w:t>
            </w:r>
          </w:p>
        </w:tc>
      </w:tr>
    </w:tbl>
    <w:p w14:paraId="52F50646" w14:textId="77777777" w:rsidR="00993B74" w:rsidRDefault="00993B74"/>
    <w:p w14:paraId="1CFE8067" w14:textId="77777777" w:rsidR="00993B74" w:rsidRDefault="00EF1837">
      <w:pPr>
        <w:pStyle w:val="a0"/>
      </w:pPr>
      <w:hyperlink r:id="rId11">
        <w:r>
          <w:rPr>
            <w:color w:val="0078D4"/>
            <w:u w:val="single"/>
          </w:rPr>
          <w:t xml:space="preserve">Microsoft 365 Copilot </w:t>
        </w:r>
        <w:r>
          <w:rPr>
            <w:color w:val="0078D4"/>
            <w:u w:val="single"/>
          </w:rPr>
          <w:t>架構及其運作方式</w:t>
        </w:r>
      </w:hyperlink>
    </w:p>
    <w:p w14:paraId="6A90A224" w14:textId="77777777" w:rsidR="00993B74" w:rsidRDefault="00EF1837">
      <w:pPr>
        <w:pStyle w:val="a0"/>
      </w:pPr>
      <w:hyperlink r:id="rId12">
        <w:r>
          <w:rPr>
            <w:color w:val="0078D4"/>
            <w:u w:val="single"/>
          </w:rPr>
          <w:t xml:space="preserve">Microsoft 365 Copilot </w:t>
        </w:r>
        <w:r>
          <w:rPr>
            <w:color w:val="0078D4"/>
            <w:u w:val="single"/>
          </w:rPr>
          <w:t>存取資料的方式</w:t>
        </w:r>
      </w:hyperlink>
    </w:p>
    <w:p w14:paraId="49A93E28" w14:textId="77777777" w:rsidR="00993B74" w:rsidRDefault="00EF1837">
      <w:pPr>
        <w:pStyle w:val="a0"/>
      </w:pPr>
      <w:hyperlink r:id="rId13">
        <w:r>
          <w:rPr>
            <w:color w:val="0078D4"/>
            <w:u w:val="single"/>
          </w:rPr>
          <w:t>Overview of Microsoft Graph permissions</w:t>
        </w:r>
      </w:hyperlink>
    </w:p>
    <w:p w14:paraId="7CC260C4" w14:textId="77777777" w:rsidR="00993B74" w:rsidRDefault="00EF1837">
      <w:pPr>
        <w:pStyle w:val="a0"/>
      </w:pPr>
      <w:hyperlink r:id="rId14">
        <w:r>
          <w:rPr>
            <w:color w:val="0078D4"/>
            <w:u w:val="single"/>
          </w:rPr>
          <w:t>Best practices for using Microsoft Graph permis</w:t>
        </w:r>
        <w:r>
          <w:rPr>
            <w:color w:val="0078D4"/>
            <w:u w:val="single"/>
          </w:rPr>
          <w:t>sions</w:t>
        </w:r>
      </w:hyperlink>
    </w:p>
    <w:p w14:paraId="4807300C" w14:textId="77777777" w:rsidR="00993B74" w:rsidRDefault="00EF1837">
      <w:pPr>
        <w:pStyle w:val="a0"/>
      </w:pPr>
      <w:hyperlink r:id="rId15">
        <w:r>
          <w:rPr>
            <w:color w:val="0078D4"/>
            <w:u w:val="single"/>
          </w:rPr>
          <w:t>Manage access permissions for Microsoft 365 Copilot connectors</w:t>
        </w:r>
      </w:hyperlink>
    </w:p>
    <w:p w14:paraId="56CB051D" w14:textId="77777777" w:rsidR="00993B74" w:rsidRDefault="00EF1837">
      <w:r>
        <w:br w:type="pag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080"/>
      </w:tblGrid>
      <w:tr w:rsidR="00993B74" w14:paraId="430352D9" w14:textId="77777777">
        <w:trPr>
          <w:jc w:val="center"/>
        </w:trPr>
        <w:tc>
          <w:tcPr>
            <w:tcW w:w="10080" w:type="dxa"/>
            <w:shd w:val="clear" w:color="auto" w:fill="0078D4"/>
          </w:tcPr>
          <w:p w14:paraId="459011AF" w14:textId="77777777" w:rsidR="00993B74" w:rsidRDefault="00EF1837">
            <w:pPr>
              <w:jc w:val="center"/>
            </w:pPr>
            <w:r>
              <w:rPr>
                <w:b/>
                <w:color w:val="FFFFFF"/>
                <w:sz w:val="36"/>
              </w:rPr>
              <w:t>新增章節｜</w:t>
            </w:r>
            <w:r>
              <w:rPr>
                <w:b/>
                <w:color w:val="FFFFFF"/>
                <w:sz w:val="36"/>
              </w:rPr>
              <w:t xml:space="preserve">Microsoft 365 Copilot </w:t>
            </w:r>
            <w:r>
              <w:rPr>
                <w:b/>
                <w:color w:val="FFFFFF"/>
                <w:sz w:val="36"/>
              </w:rPr>
              <w:t>核心元件</w:t>
            </w:r>
            <w:r>
              <w:br/>
            </w:r>
            <w:r>
              <w:rPr>
                <w:color w:val="D6EBFF"/>
              </w:rPr>
              <w:t>依照使用者提供的架構圖，新增至簡報與</w:t>
            </w:r>
            <w:r>
              <w:rPr>
                <w:color w:val="D6EBFF"/>
              </w:rPr>
              <w:t xml:space="preserve"> Word </w:t>
            </w:r>
            <w:r>
              <w:rPr>
                <w:color w:val="D6EBFF"/>
              </w:rPr>
              <w:t>文件的教學版內容</w:t>
            </w:r>
          </w:p>
        </w:tc>
      </w:tr>
    </w:tbl>
    <w:p w14:paraId="718E145D" w14:textId="77777777" w:rsidR="00993B74" w:rsidRDefault="00993B74"/>
    <w:p w14:paraId="72B02333" w14:textId="77777777" w:rsidR="00993B74" w:rsidRDefault="00EF1837">
      <w:r>
        <w:rPr>
          <w:color w:val="243447"/>
        </w:rPr>
        <w:t>本章節說明</w:t>
      </w:r>
      <w:r>
        <w:rPr>
          <w:color w:val="243447"/>
        </w:rPr>
        <w:t xml:space="preserve"> </w:t>
      </w:r>
      <w:r>
        <w:rPr>
          <w:color w:val="243447"/>
        </w:rPr>
        <w:t xml:space="preserve">Microsoft 365 Copilot </w:t>
      </w:r>
      <w:r>
        <w:rPr>
          <w:color w:val="243447"/>
        </w:rPr>
        <w:t>的核心元件如何共同運作：使用者從裝置上的</w:t>
      </w:r>
      <w:r>
        <w:rPr>
          <w:color w:val="243447"/>
        </w:rPr>
        <w:t xml:space="preserve"> Microsoft 365 </w:t>
      </w:r>
      <w:r>
        <w:rPr>
          <w:color w:val="243447"/>
        </w:rPr>
        <w:t>應用程式提出提示，提示進入</w:t>
      </w:r>
      <w:r>
        <w:rPr>
          <w:color w:val="243447"/>
        </w:rPr>
        <w:t xml:space="preserve"> Microsoft 365 </w:t>
      </w:r>
      <w:r>
        <w:rPr>
          <w:color w:val="243447"/>
        </w:rPr>
        <w:t>服務邊界；</w:t>
      </w:r>
      <w:r>
        <w:rPr>
          <w:color w:val="243447"/>
        </w:rPr>
        <w:t xml:space="preserve">Copilot </w:t>
      </w:r>
      <w:r>
        <w:rPr>
          <w:color w:val="243447"/>
        </w:rPr>
        <w:t>透過</w:t>
      </w:r>
      <w:r>
        <w:rPr>
          <w:color w:val="243447"/>
        </w:rPr>
        <w:t xml:space="preserve"> Microsoft Graph </w:t>
      </w:r>
      <w:r>
        <w:rPr>
          <w:color w:val="243447"/>
        </w:rPr>
        <w:t>與</w:t>
      </w:r>
      <w:r>
        <w:rPr>
          <w:color w:val="243447"/>
        </w:rPr>
        <w:t xml:space="preserve"> Work IQ </w:t>
      </w:r>
      <w:r>
        <w:rPr>
          <w:color w:val="243447"/>
        </w:rPr>
        <w:t>取得授權的工作脈絡，再由</w:t>
      </w:r>
      <w:r>
        <w:rPr>
          <w:color w:val="243447"/>
        </w:rPr>
        <w:t xml:space="preserve"> Microsoft 365 Copilot </w:t>
      </w:r>
      <w:r>
        <w:rPr>
          <w:color w:val="243447"/>
        </w:rPr>
        <w:t>協調服務與</w:t>
      </w:r>
      <w:r>
        <w:rPr>
          <w:color w:val="243447"/>
        </w:rPr>
        <w:t xml:space="preserve"> Azure OpenAI Service / </w:t>
      </w:r>
      <w:r>
        <w:rPr>
          <w:color w:val="243447"/>
        </w:rPr>
        <w:t>大型語言模型產生回應。</w:t>
      </w:r>
    </w:p>
    <w:p w14:paraId="6A435FA0" w14:textId="77777777" w:rsidR="00993B74" w:rsidRDefault="00EF1837">
      <w:pPr>
        <w:jc w:val="center"/>
      </w:pPr>
      <w:r>
        <w:rPr>
          <w:noProof/>
        </w:rPr>
        <w:drawing>
          <wp:inline distT="0" distB="0" distL="0" distR="0" wp14:anchorId="0B421E57" wp14:editId="0292A1A9">
            <wp:extent cx="6217920" cy="349539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-12.png"/>
                    <pic:cNvPicPr/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3495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B85FF5" w14:textId="77777777" w:rsidR="00993B74" w:rsidRDefault="00EF1837">
      <w:pPr>
        <w:pStyle w:val="1"/>
      </w:pPr>
      <w:r>
        <w:rPr>
          <w:rFonts w:ascii="微軟正黑體" w:eastAsia="微軟正黑體" w:hAnsi="微軟正黑體"/>
          <w:sz w:val="32"/>
        </w:rPr>
        <w:t>一、核心元件總覽</w:t>
      </w:r>
    </w:p>
    <w:p w14:paraId="7D4603E1" w14:textId="77777777" w:rsidR="00993B74" w:rsidRDefault="00EF1837">
      <w:pPr>
        <w:pStyle w:val="a0"/>
        <w:spacing w:after="40"/>
        <w:rPr>
          <w:lang w:eastAsia="zh-TW"/>
        </w:rPr>
      </w:pPr>
      <w:r>
        <w:rPr>
          <w:color w:val="243447"/>
          <w:lang w:eastAsia="zh-TW"/>
        </w:rPr>
        <w:t>裝置與使用者：使用者在電腦、手機或瀏覽器中使用</w:t>
      </w:r>
      <w:r>
        <w:rPr>
          <w:color w:val="243447"/>
          <w:lang w:eastAsia="zh-TW"/>
        </w:rPr>
        <w:t xml:space="preserve"> Microsoft 365 </w:t>
      </w:r>
      <w:r>
        <w:rPr>
          <w:color w:val="243447"/>
          <w:lang w:eastAsia="zh-TW"/>
        </w:rPr>
        <w:t>應用程式。</w:t>
      </w:r>
    </w:p>
    <w:p w14:paraId="020FD2B1" w14:textId="77777777" w:rsidR="00993B74" w:rsidRDefault="00EF1837">
      <w:pPr>
        <w:pStyle w:val="a0"/>
        <w:spacing w:after="40"/>
      </w:pPr>
      <w:r>
        <w:rPr>
          <w:color w:val="243447"/>
        </w:rPr>
        <w:t>裝置上的應用程式：可能包含</w:t>
      </w:r>
      <w:r>
        <w:rPr>
          <w:color w:val="243447"/>
        </w:rPr>
        <w:t xml:space="preserve"> Teams</w:t>
      </w:r>
      <w:r>
        <w:rPr>
          <w:color w:val="243447"/>
        </w:rPr>
        <w:t>、</w:t>
      </w:r>
      <w:r>
        <w:rPr>
          <w:color w:val="243447"/>
        </w:rPr>
        <w:t>Word</w:t>
      </w:r>
      <w:r>
        <w:rPr>
          <w:color w:val="243447"/>
        </w:rPr>
        <w:t>、</w:t>
      </w:r>
      <w:r>
        <w:rPr>
          <w:color w:val="243447"/>
        </w:rPr>
        <w:t>Outlook</w:t>
      </w:r>
      <w:r>
        <w:rPr>
          <w:color w:val="243447"/>
        </w:rPr>
        <w:t>、</w:t>
      </w:r>
      <w:r>
        <w:rPr>
          <w:color w:val="243447"/>
        </w:rPr>
        <w:t>PowerPoint</w:t>
      </w:r>
      <w:r>
        <w:rPr>
          <w:color w:val="243447"/>
        </w:rPr>
        <w:t>、</w:t>
      </w:r>
      <w:r>
        <w:rPr>
          <w:color w:val="243447"/>
        </w:rPr>
        <w:t xml:space="preserve">Excel </w:t>
      </w:r>
      <w:r>
        <w:rPr>
          <w:color w:val="243447"/>
        </w:rPr>
        <w:t>等工作入口。</w:t>
      </w:r>
    </w:p>
    <w:p w14:paraId="34127ED5" w14:textId="77777777" w:rsidR="00993B74" w:rsidRDefault="00EF1837">
      <w:pPr>
        <w:pStyle w:val="a0"/>
        <w:spacing w:after="40"/>
      </w:pPr>
      <w:r>
        <w:rPr>
          <w:color w:val="243447"/>
        </w:rPr>
        <w:t xml:space="preserve">Microsoft 365 </w:t>
      </w:r>
      <w:r>
        <w:rPr>
          <w:color w:val="243447"/>
        </w:rPr>
        <w:t>服務邊界：</w:t>
      </w:r>
      <w:r>
        <w:rPr>
          <w:color w:val="243447"/>
        </w:rPr>
        <w:t xml:space="preserve">Copilot </w:t>
      </w:r>
      <w:r>
        <w:rPr>
          <w:color w:val="243447"/>
        </w:rPr>
        <w:t>與</w:t>
      </w:r>
      <w:r>
        <w:rPr>
          <w:color w:val="243447"/>
        </w:rPr>
        <w:t xml:space="preserve"> Microsoft 365 </w:t>
      </w:r>
      <w:r>
        <w:rPr>
          <w:color w:val="243447"/>
        </w:rPr>
        <w:t>服務在此邊界內協作，資料受既有安全、合規與隱私政策保護。</w:t>
      </w:r>
    </w:p>
    <w:p w14:paraId="44988381" w14:textId="77777777" w:rsidR="00993B74" w:rsidRDefault="00EF1837">
      <w:pPr>
        <w:pStyle w:val="a0"/>
        <w:spacing w:after="40"/>
      </w:pPr>
      <w:r>
        <w:rPr>
          <w:color w:val="243447"/>
        </w:rPr>
        <w:t xml:space="preserve">Microsoft 365 </w:t>
      </w:r>
      <w:r>
        <w:rPr>
          <w:color w:val="243447"/>
        </w:rPr>
        <w:t>租用戶：包含</w:t>
      </w:r>
      <w:r>
        <w:rPr>
          <w:color w:val="243447"/>
        </w:rPr>
        <w:t xml:space="preserve"> Exchange</w:t>
      </w:r>
      <w:r>
        <w:rPr>
          <w:color w:val="243447"/>
        </w:rPr>
        <w:t>、</w:t>
      </w:r>
      <w:r>
        <w:rPr>
          <w:color w:val="243447"/>
        </w:rPr>
        <w:t>OneDrive</w:t>
      </w:r>
      <w:r>
        <w:rPr>
          <w:color w:val="243447"/>
        </w:rPr>
        <w:t>、</w:t>
      </w:r>
      <w:r>
        <w:rPr>
          <w:color w:val="243447"/>
        </w:rPr>
        <w:t>Teams</w:t>
      </w:r>
      <w:r>
        <w:rPr>
          <w:color w:val="243447"/>
        </w:rPr>
        <w:t>、</w:t>
      </w:r>
      <w:r>
        <w:rPr>
          <w:color w:val="243447"/>
        </w:rPr>
        <w:t xml:space="preserve">SharePoint </w:t>
      </w:r>
      <w:r>
        <w:rPr>
          <w:color w:val="243447"/>
        </w:rPr>
        <w:t>等組織資料與服務。</w:t>
      </w:r>
    </w:p>
    <w:p w14:paraId="29F9B957" w14:textId="77777777" w:rsidR="00993B74" w:rsidRDefault="00EF1837">
      <w:pPr>
        <w:pStyle w:val="a0"/>
        <w:spacing w:after="40"/>
      </w:pPr>
      <w:r>
        <w:rPr>
          <w:color w:val="243447"/>
        </w:rPr>
        <w:t>Microsoft Graph +</w:t>
      </w:r>
      <w:r>
        <w:rPr>
          <w:color w:val="243447"/>
        </w:rPr>
        <w:t xml:space="preserve"> Work IQ</w:t>
      </w:r>
      <w:r>
        <w:rPr>
          <w:color w:val="243447"/>
        </w:rPr>
        <w:t>：提供工作資料、語意關聯與權限感知的上下文，支撐</w:t>
      </w:r>
      <w:r>
        <w:rPr>
          <w:color w:val="243447"/>
        </w:rPr>
        <w:t xml:space="preserve"> Copilot grounding</w:t>
      </w:r>
      <w:r>
        <w:rPr>
          <w:color w:val="243447"/>
        </w:rPr>
        <w:t>。</w:t>
      </w:r>
    </w:p>
    <w:p w14:paraId="6C481166" w14:textId="77777777" w:rsidR="00993B74" w:rsidRDefault="00EF1837">
      <w:pPr>
        <w:pStyle w:val="a0"/>
        <w:spacing w:after="40"/>
      </w:pPr>
      <w:r>
        <w:rPr>
          <w:color w:val="243447"/>
        </w:rPr>
        <w:t xml:space="preserve">Microsoft 365 Copilot </w:t>
      </w:r>
      <w:r>
        <w:rPr>
          <w:color w:val="243447"/>
        </w:rPr>
        <w:t>協調服務：接收提示、建立脈絡、呼叫模型並處理回應。</w:t>
      </w:r>
    </w:p>
    <w:p w14:paraId="23D06B3F" w14:textId="77777777" w:rsidR="00993B74" w:rsidRDefault="00EF1837">
      <w:pPr>
        <w:pStyle w:val="a0"/>
        <w:spacing w:after="40"/>
      </w:pPr>
      <w:r>
        <w:rPr>
          <w:color w:val="243447"/>
        </w:rPr>
        <w:t xml:space="preserve">Azure OpenAI Service / </w:t>
      </w:r>
      <w:r>
        <w:rPr>
          <w:color w:val="243447"/>
        </w:rPr>
        <w:t>大型語言模型：根據接地後提示進行語意理解、推理與內容生成。</w:t>
      </w:r>
    </w:p>
    <w:p w14:paraId="0DAF06AA" w14:textId="77777777" w:rsidR="00993B74" w:rsidRDefault="00EF1837">
      <w:pPr>
        <w:pStyle w:val="1"/>
      </w:pPr>
      <w:r>
        <w:rPr>
          <w:rFonts w:ascii="微軟正黑體" w:eastAsia="微軟正黑體" w:hAnsi="微軟正黑體"/>
          <w:sz w:val="32"/>
        </w:rPr>
        <w:t>二、核心元件角色分工表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3360"/>
        <w:gridCol w:w="3360"/>
        <w:gridCol w:w="3360"/>
      </w:tblGrid>
      <w:tr w:rsidR="00993B74" w14:paraId="2C557CDC" w14:textId="77777777">
        <w:trPr>
          <w:jc w:val="center"/>
        </w:trPr>
        <w:tc>
          <w:tcPr>
            <w:tcW w:w="3360" w:type="dxa"/>
            <w:shd w:val="clear" w:color="auto" w:fill="052033"/>
            <w:vAlign w:val="center"/>
          </w:tcPr>
          <w:p w14:paraId="0E9F52C5" w14:textId="77777777" w:rsidR="00993B74" w:rsidRDefault="00EF1837">
            <w:pPr>
              <w:spacing w:after="0"/>
            </w:pPr>
            <w:r>
              <w:rPr>
                <w:b/>
                <w:color w:val="FFFFFF"/>
                <w:sz w:val="19"/>
              </w:rPr>
              <w:t>元件</w:t>
            </w:r>
          </w:p>
        </w:tc>
        <w:tc>
          <w:tcPr>
            <w:tcW w:w="3360" w:type="dxa"/>
            <w:shd w:val="clear" w:color="auto" w:fill="052033"/>
            <w:vAlign w:val="center"/>
          </w:tcPr>
          <w:p w14:paraId="11370D16" w14:textId="77777777" w:rsidR="00993B74" w:rsidRDefault="00EF1837">
            <w:pPr>
              <w:spacing w:after="0"/>
            </w:pPr>
            <w:r>
              <w:rPr>
                <w:b/>
                <w:color w:val="FFFFFF"/>
                <w:sz w:val="19"/>
              </w:rPr>
              <w:t>角色</w:t>
            </w:r>
          </w:p>
        </w:tc>
        <w:tc>
          <w:tcPr>
            <w:tcW w:w="3360" w:type="dxa"/>
            <w:shd w:val="clear" w:color="auto" w:fill="052033"/>
            <w:vAlign w:val="center"/>
          </w:tcPr>
          <w:p w14:paraId="07FDBD58" w14:textId="77777777" w:rsidR="00993B74" w:rsidRDefault="00EF1837">
            <w:pPr>
              <w:spacing w:after="0"/>
            </w:pPr>
            <w:r>
              <w:rPr>
                <w:b/>
                <w:color w:val="FFFFFF"/>
                <w:sz w:val="19"/>
              </w:rPr>
              <w:t>教學說法</w:t>
            </w:r>
          </w:p>
        </w:tc>
      </w:tr>
      <w:tr w:rsidR="00993B74" w14:paraId="523ED904" w14:textId="77777777">
        <w:trPr>
          <w:jc w:val="center"/>
        </w:trPr>
        <w:tc>
          <w:tcPr>
            <w:tcW w:w="3360" w:type="dxa"/>
            <w:shd w:val="clear" w:color="auto" w:fill="EAF6FF"/>
            <w:vAlign w:val="center"/>
          </w:tcPr>
          <w:p w14:paraId="66A3DDFC" w14:textId="77777777" w:rsidR="00993B74" w:rsidRDefault="00EF1837">
            <w:pPr>
              <w:spacing w:after="0"/>
            </w:pPr>
            <w:r>
              <w:rPr>
                <w:b/>
                <w:color w:val="243447"/>
                <w:sz w:val="17"/>
              </w:rPr>
              <w:t>裝置與應用程式</w:t>
            </w:r>
          </w:p>
        </w:tc>
        <w:tc>
          <w:tcPr>
            <w:tcW w:w="3360" w:type="dxa"/>
            <w:shd w:val="clear" w:color="auto" w:fill="EAF6FF"/>
            <w:vAlign w:val="center"/>
          </w:tcPr>
          <w:p w14:paraId="3787F320" w14:textId="77777777" w:rsidR="00993B74" w:rsidRDefault="00EF1837">
            <w:pPr>
              <w:spacing w:after="0"/>
              <w:rPr>
                <w:lang w:eastAsia="zh-TW"/>
              </w:rPr>
            </w:pPr>
            <w:r>
              <w:rPr>
                <w:color w:val="243447"/>
                <w:sz w:val="17"/>
                <w:lang w:eastAsia="zh-TW"/>
              </w:rPr>
              <w:t>提供使用者提問與工作入口</w:t>
            </w:r>
          </w:p>
        </w:tc>
        <w:tc>
          <w:tcPr>
            <w:tcW w:w="3360" w:type="dxa"/>
            <w:shd w:val="clear" w:color="auto" w:fill="EAF6FF"/>
            <w:vAlign w:val="center"/>
          </w:tcPr>
          <w:p w14:paraId="7586DFA6" w14:textId="77777777" w:rsidR="00993B74" w:rsidRDefault="00EF1837">
            <w:pPr>
              <w:spacing w:after="0"/>
              <w:rPr>
                <w:lang w:eastAsia="zh-TW"/>
              </w:rPr>
            </w:pPr>
            <w:r>
              <w:rPr>
                <w:color w:val="243447"/>
                <w:sz w:val="17"/>
                <w:lang w:eastAsia="zh-TW"/>
              </w:rPr>
              <w:t>問題從使用者使用的</w:t>
            </w:r>
            <w:r>
              <w:rPr>
                <w:color w:val="243447"/>
                <w:sz w:val="17"/>
                <w:lang w:eastAsia="zh-TW"/>
              </w:rPr>
              <w:t xml:space="preserve"> App </w:t>
            </w:r>
            <w:r>
              <w:rPr>
                <w:color w:val="243447"/>
                <w:sz w:val="17"/>
                <w:lang w:eastAsia="zh-TW"/>
              </w:rPr>
              <w:t>開始。</w:t>
            </w:r>
          </w:p>
        </w:tc>
      </w:tr>
      <w:tr w:rsidR="00993B74" w14:paraId="57CBE25F" w14:textId="77777777">
        <w:trPr>
          <w:jc w:val="center"/>
        </w:trPr>
        <w:tc>
          <w:tcPr>
            <w:tcW w:w="3360" w:type="dxa"/>
            <w:shd w:val="clear" w:color="auto" w:fill="FFFFFF"/>
            <w:vAlign w:val="center"/>
          </w:tcPr>
          <w:p w14:paraId="50185614" w14:textId="77777777" w:rsidR="00993B74" w:rsidRDefault="00EF1837">
            <w:pPr>
              <w:spacing w:after="0"/>
            </w:pPr>
            <w:r>
              <w:rPr>
                <w:b/>
                <w:color w:val="243447"/>
                <w:sz w:val="17"/>
              </w:rPr>
              <w:t xml:space="preserve">Microsoft 365 </w:t>
            </w:r>
            <w:r>
              <w:rPr>
                <w:b/>
                <w:color w:val="243447"/>
                <w:sz w:val="17"/>
              </w:rPr>
              <w:t>服務邊界</w:t>
            </w:r>
          </w:p>
        </w:tc>
        <w:tc>
          <w:tcPr>
            <w:tcW w:w="3360" w:type="dxa"/>
            <w:shd w:val="clear" w:color="auto" w:fill="FFFFFF"/>
            <w:vAlign w:val="center"/>
          </w:tcPr>
          <w:p w14:paraId="50AB1F1F" w14:textId="77777777" w:rsidR="00993B74" w:rsidRDefault="00EF1837">
            <w:pPr>
              <w:spacing w:after="0"/>
              <w:rPr>
                <w:lang w:eastAsia="zh-TW"/>
              </w:rPr>
            </w:pPr>
            <w:r>
              <w:rPr>
                <w:color w:val="243447"/>
                <w:sz w:val="17"/>
                <w:lang w:eastAsia="zh-TW"/>
              </w:rPr>
              <w:t>保護資料並套用組織安全與合規政策</w:t>
            </w:r>
          </w:p>
        </w:tc>
        <w:tc>
          <w:tcPr>
            <w:tcW w:w="3360" w:type="dxa"/>
            <w:shd w:val="clear" w:color="auto" w:fill="FFFFFF"/>
            <w:vAlign w:val="center"/>
          </w:tcPr>
          <w:p w14:paraId="4FD5CAA4" w14:textId="77777777" w:rsidR="00993B74" w:rsidRDefault="00EF1837">
            <w:pPr>
              <w:spacing w:after="0"/>
            </w:pPr>
            <w:r>
              <w:rPr>
                <w:color w:val="243447"/>
                <w:sz w:val="17"/>
              </w:rPr>
              <w:t xml:space="preserve">Copilot </w:t>
            </w:r>
            <w:r>
              <w:rPr>
                <w:color w:val="243447"/>
                <w:sz w:val="17"/>
              </w:rPr>
              <w:t>在</w:t>
            </w:r>
            <w:r>
              <w:rPr>
                <w:color w:val="243447"/>
                <w:sz w:val="17"/>
              </w:rPr>
              <w:t xml:space="preserve"> Microsoft 365 </w:t>
            </w:r>
            <w:r>
              <w:rPr>
                <w:color w:val="243447"/>
                <w:sz w:val="17"/>
              </w:rPr>
              <w:t>治理框架下運作。</w:t>
            </w:r>
          </w:p>
        </w:tc>
      </w:tr>
      <w:tr w:rsidR="00993B74" w14:paraId="06018A6A" w14:textId="77777777">
        <w:trPr>
          <w:jc w:val="center"/>
        </w:trPr>
        <w:tc>
          <w:tcPr>
            <w:tcW w:w="3360" w:type="dxa"/>
            <w:shd w:val="clear" w:color="auto" w:fill="EAF6FF"/>
            <w:vAlign w:val="center"/>
          </w:tcPr>
          <w:p w14:paraId="43B84CD3" w14:textId="77777777" w:rsidR="00993B74" w:rsidRDefault="00EF1837">
            <w:pPr>
              <w:spacing w:after="0"/>
            </w:pPr>
            <w:r>
              <w:rPr>
                <w:b/>
                <w:color w:val="243447"/>
                <w:sz w:val="17"/>
              </w:rPr>
              <w:t xml:space="preserve">Microsoft 365 </w:t>
            </w:r>
            <w:r>
              <w:rPr>
                <w:b/>
                <w:color w:val="243447"/>
                <w:sz w:val="17"/>
              </w:rPr>
              <w:t>租用戶</w:t>
            </w:r>
          </w:p>
        </w:tc>
        <w:tc>
          <w:tcPr>
            <w:tcW w:w="3360" w:type="dxa"/>
            <w:shd w:val="clear" w:color="auto" w:fill="EAF6FF"/>
            <w:vAlign w:val="center"/>
          </w:tcPr>
          <w:p w14:paraId="10680D3A" w14:textId="77777777" w:rsidR="00993B74" w:rsidRDefault="00EF1837">
            <w:pPr>
              <w:spacing w:after="0"/>
              <w:rPr>
                <w:lang w:eastAsia="zh-TW"/>
              </w:rPr>
            </w:pPr>
            <w:r>
              <w:rPr>
                <w:color w:val="243447"/>
                <w:sz w:val="17"/>
                <w:lang w:eastAsia="zh-TW"/>
              </w:rPr>
              <w:t>保存組織工作資料，如郵件、文件、會議與聊天</w:t>
            </w:r>
          </w:p>
        </w:tc>
        <w:tc>
          <w:tcPr>
            <w:tcW w:w="3360" w:type="dxa"/>
            <w:shd w:val="clear" w:color="auto" w:fill="EAF6FF"/>
            <w:vAlign w:val="center"/>
          </w:tcPr>
          <w:p w14:paraId="02D023FE" w14:textId="77777777" w:rsidR="00993B74" w:rsidRDefault="00EF1837">
            <w:pPr>
              <w:spacing w:after="0"/>
            </w:pPr>
            <w:r>
              <w:rPr>
                <w:color w:val="243447"/>
                <w:sz w:val="17"/>
              </w:rPr>
              <w:t>資料仍在原本的</w:t>
            </w:r>
            <w:r>
              <w:rPr>
                <w:color w:val="243447"/>
                <w:sz w:val="17"/>
              </w:rPr>
              <w:t xml:space="preserve"> Microsoft 365 </w:t>
            </w:r>
            <w:r>
              <w:rPr>
                <w:color w:val="243447"/>
                <w:sz w:val="17"/>
              </w:rPr>
              <w:t>服務中。</w:t>
            </w:r>
          </w:p>
        </w:tc>
      </w:tr>
      <w:tr w:rsidR="00993B74" w14:paraId="71E4C8C3" w14:textId="77777777">
        <w:trPr>
          <w:jc w:val="center"/>
        </w:trPr>
        <w:tc>
          <w:tcPr>
            <w:tcW w:w="3360" w:type="dxa"/>
            <w:shd w:val="clear" w:color="auto" w:fill="FFFFFF"/>
            <w:vAlign w:val="center"/>
          </w:tcPr>
          <w:p w14:paraId="0427AE66" w14:textId="77777777" w:rsidR="00993B74" w:rsidRDefault="00EF1837">
            <w:pPr>
              <w:spacing w:after="0"/>
            </w:pPr>
            <w:r>
              <w:rPr>
                <w:b/>
                <w:color w:val="243447"/>
                <w:sz w:val="17"/>
              </w:rPr>
              <w:t>Microsoft Graph + Work IQ</w:t>
            </w:r>
          </w:p>
        </w:tc>
        <w:tc>
          <w:tcPr>
            <w:tcW w:w="3360" w:type="dxa"/>
            <w:shd w:val="clear" w:color="auto" w:fill="FFFFFF"/>
            <w:vAlign w:val="center"/>
          </w:tcPr>
          <w:p w14:paraId="015A37C5" w14:textId="77777777" w:rsidR="00993B74" w:rsidRDefault="00EF1837">
            <w:pPr>
              <w:spacing w:after="0"/>
              <w:rPr>
                <w:lang w:eastAsia="zh-TW"/>
              </w:rPr>
            </w:pPr>
            <w:r>
              <w:rPr>
                <w:color w:val="243447"/>
                <w:sz w:val="17"/>
                <w:lang w:eastAsia="zh-TW"/>
              </w:rPr>
              <w:t>建立授權的工作脈絡與語意關聯</w:t>
            </w:r>
          </w:p>
        </w:tc>
        <w:tc>
          <w:tcPr>
            <w:tcW w:w="3360" w:type="dxa"/>
            <w:shd w:val="clear" w:color="auto" w:fill="FFFFFF"/>
            <w:vAlign w:val="center"/>
          </w:tcPr>
          <w:p w14:paraId="7D1A380A" w14:textId="77777777" w:rsidR="00993B74" w:rsidRDefault="00EF1837">
            <w:pPr>
              <w:spacing w:after="0"/>
            </w:pPr>
            <w:r>
              <w:rPr>
                <w:color w:val="243447"/>
                <w:sz w:val="17"/>
              </w:rPr>
              <w:t xml:space="preserve">Graph / Work IQ </w:t>
            </w:r>
            <w:r>
              <w:rPr>
                <w:color w:val="243447"/>
                <w:sz w:val="17"/>
              </w:rPr>
              <w:t>幫</w:t>
            </w:r>
            <w:r>
              <w:rPr>
                <w:color w:val="243447"/>
                <w:sz w:val="17"/>
              </w:rPr>
              <w:t xml:space="preserve"> Copilot </w:t>
            </w:r>
            <w:r>
              <w:rPr>
                <w:color w:val="243447"/>
                <w:sz w:val="17"/>
              </w:rPr>
              <w:t>找到「可用且相關」的脈絡。</w:t>
            </w:r>
          </w:p>
        </w:tc>
      </w:tr>
      <w:tr w:rsidR="00993B74" w14:paraId="0897553C" w14:textId="77777777">
        <w:trPr>
          <w:jc w:val="center"/>
        </w:trPr>
        <w:tc>
          <w:tcPr>
            <w:tcW w:w="3360" w:type="dxa"/>
            <w:shd w:val="clear" w:color="auto" w:fill="EAF6FF"/>
            <w:vAlign w:val="center"/>
          </w:tcPr>
          <w:p w14:paraId="70F6E7EF" w14:textId="77777777" w:rsidR="00993B74" w:rsidRDefault="00EF1837">
            <w:pPr>
              <w:spacing w:after="0"/>
            </w:pPr>
            <w:r>
              <w:rPr>
                <w:b/>
                <w:color w:val="243447"/>
                <w:sz w:val="17"/>
              </w:rPr>
              <w:t xml:space="preserve">Microsoft 365 Copilot </w:t>
            </w:r>
            <w:r>
              <w:rPr>
                <w:b/>
                <w:color w:val="243447"/>
                <w:sz w:val="17"/>
              </w:rPr>
              <w:t>協調服務</w:t>
            </w:r>
          </w:p>
        </w:tc>
        <w:tc>
          <w:tcPr>
            <w:tcW w:w="3360" w:type="dxa"/>
            <w:shd w:val="clear" w:color="auto" w:fill="EAF6FF"/>
            <w:vAlign w:val="center"/>
          </w:tcPr>
          <w:p w14:paraId="4B2CA8D8" w14:textId="77777777" w:rsidR="00993B74" w:rsidRDefault="00EF1837">
            <w:pPr>
              <w:spacing w:after="0"/>
              <w:rPr>
                <w:lang w:eastAsia="zh-TW"/>
              </w:rPr>
            </w:pPr>
            <w:r>
              <w:rPr>
                <w:color w:val="243447"/>
                <w:sz w:val="17"/>
                <w:lang w:eastAsia="zh-TW"/>
              </w:rPr>
              <w:t>接收提示、接地、呼叫模型、處理回應</w:t>
            </w:r>
          </w:p>
        </w:tc>
        <w:tc>
          <w:tcPr>
            <w:tcW w:w="3360" w:type="dxa"/>
            <w:shd w:val="clear" w:color="auto" w:fill="EAF6FF"/>
            <w:vAlign w:val="center"/>
          </w:tcPr>
          <w:p w14:paraId="0B564B67" w14:textId="77777777" w:rsidR="00993B74" w:rsidRDefault="00EF1837">
            <w:pPr>
              <w:spacing w:after="0"/>
            </w:pPr>
            <w:r>
              <w:rPr>
                <w:color w:val="243447"/>
                <w:sz w:val="17"/>
              </w:rPr>
              <w:t xml:space="preserve">Copilot </w:t>
            </w:r>
            <w:r>
              <w:rPr>
                <w:color w:val="243447"/>
                <w:sz w:val="17"/>
              </w:rPr>
              <w:t>是協調者，不是單一模型。</w:t>
            </w:r>
          </w:p>
        </w:tc>
      </w:tr>
      <w:tr w:rsidR="00993B74" w14:paraId="5340304B" w14:textId="77777777">
        <w:trPr>
          <w:jc w:val="center"/>
        </w:trPr>
        <w:tc>
          <w:tcPr>
            <w:tcW w:w="3360" w:type="dxa"/>
            <w:shd w:val="clear" w:color="auto" w:fill="FFFFFF"/>
            <w:vAlign w:val="center"/>
          </w:tcPr>
          <w:p w14:paraId="30AD95B8" w14:textId="77777777" w:rsidR="00993B74" w:rsidRDefault="00EF1837">
            <w:pPr>
              <w:spacing w:after="0"/>
            </w:pPr>
            <w:r>
              <w:rPr>
                <w:b/>
                <w:color w:val="243447"/>
                <w:sz w:val="17"/>
              </w:rPr>
              <w:t>Azure OpenAI Service / LLM</w:t>
            </w:r>
          </w:p>
        </w:tc>
        <w:tc>
          <w:tcPr>
            <w:tcW w:w="3360" w:type="dxa"/>
            <w:shd w:val="clear" w:color="auto" w:fill="FFFFFF"/>
            <w:vAlign w:val="center"/>
          </w:tcPr>
          <w:p w14:paraId="0E559328" w14:textId="77777777" w:rsidR="00993B74" w:rsidRDefault="00EF1837">
            <w:pPr>
              <w:spacing w:after="0"/>
              <w:rPr>
                <w:lang w:eastAsia="zh-TW"/>
              </w:rPr>
            </w:pPr>
            <w:r>
              <w:rPr>
                <w:color w:val="243447"/>
                <w:sz w:val="17"/>
                <w:lang w:eastAsia="zh-TW"/>
              </w:rPr>
              <w:t>負責語意理解、推理與生成</w:t>
            </w:r>
          </w:p>
        </w:tc>
        <w:tc>
          <w:tcPr>
            <w:tcW w:w="3360" w:type="dxa"/>
            <w:shd w:val="clear" w:color="auto" w:fill="FFFFFF"/>
            <w:vAlign w:val="center"/>
          </w:tcPr>
          <w:p w14:paraId="03FB1ACF" w14:textId="77777777" w:rsidR="00993B74" w:rsidRDefault="00EF1837">
            <w:pPr>
              <w:spacing w:after="0"/>
              <w:rPr>
                <w:lang w:eastAsia="zh-TW"/>
              </w:rPr>
            </w:pPr>
            <w:r>
              <w:rPr>
                <w:color w:val="243447"/>
                <w:sz w:val="17"/>
                <w:lang w:eastAsia="zh-TW"/>
              </w:rPr>
              <w:t>模型根據接地後提示生成答案。</w:t>
            </w:r>
          </w:p>
        </w:tc>
      </w:tr>
      <w:tr w:rsidR="00993B74" w14:paraId="3E21D99C" w14:textId="77777777">
        <w:trPr>
          <w:jc w:val="center"/>
        </w:trPr>
        <w:tc>
          <w:tcPr>
            <w:tcW w:w="3360" w:type="dxa"/>
            <w:shd w:val="clear" w:color="auto" w:fill="EAF6FF"/>
            <w:vAlign w:val="center"/>
          </w:tcPr>
          <w:p w14:paraId="608996D2" w14:textId="77777777" w:rsidR="00993B74" w:rsidRDefault="00EF1837">
            <w:pPr>
              <w:spacing w:after="0"/>
            </w:pPr>
            <w:r>
              <w:rPr>
                <w:b/>
                <w:color w:val="243447"/>
                <w:sz w:val="17"/>
              </w:rPr>
              <w:t>安全與治理</w:t>
            </w:r>
          </w:p>
        </w:tc>
        <w:tc>
          <w:tcPr>
            <w:tcW w:w="3360" w:type="dxa"/>
            <w:shd w:val="clear" w:color="auto" w:fill="EAF6FF"/>
            <w:vAlign w:val="center"/>
          </w:tcPr>
          <w:p w14:paraId="196BCD82" w14:textId="77777777" w:rsidR="00993B74" w:rsidRDefault="00EF1837">
            <w:pPr>
              <w:spacing w:after="0"/>
            </w:pPr>
            <w:r>
              <w:rPr>
                <w:color w:val="243447"/>
                <w:sz w:val="17"/>
              </w:rPr>
              <w:t>權限裁剪、</w:t>
            </w:r>
            <w:r>
              <w:rPr>
                <w:color w:val="243447"/>
                <w:sz w:val="17"/>
              </w:rPr>
              <w:t>MFA</w:t>
            </w:r>
            <w:r>
              <w:rPr>
                <w:color w:val="243447"/>
                <w:sz w:val="17"/>
              </w:rPr>
              <w:t>、</w:t>
            </w:r>
            <w:r>
              <w:rPr>
                <w:color w:val="243447"/>
                <w:sz w:val="17"/>
              </w:rPr>
              <w:t>Conditional Access</w:t>
            </w:r>
            <w:r>
              <w:rPr>
                <w:color w:val="243447"/>
                <w:sz w:val="17"/>
              </w:rPr>
              <w:t>、合規檢查</w:t>
            </w:r>
          </w:p>
        </w:tc>
        <w:tc>
          <w:tcPr>
            <w:tcW w:w="3360" w:type="dxa"/>
            <w:shd w:val="clear" w:color="auto" w:fill="EAF6FF"/>
            <w:vAlign w:val="center"/>
          </w:tcPr>
          <w:p w14:paraId="57B7B82F" w14:textId="77777777" w:rsidR="00993B74" w:rsidRDefault="00EF1837">
            <w:pPr>
              <w:spacing w:after="0"/>
            </w:pPr>
            <w:r>
              <w:rPr>
                <w:color w:val="243447"/>
                <w:sz w:val="17"/>
              </w:rPr>
              <w:t>你看得到，</w:t>
            </w:r>
            <w:r>
              <w:rPr>
                <w:color w:val="243447"/>
                <w:sz w:val="17"/>
              </w:rPr>
              <w:t xml:space="preserve">Copilot </w:t>
            </w:r>
            <w:r>
              <w:rPr>
                <w:color w:val="243447"/>
                <w:sz w:val="17"/>
              </w:rPr>
              <w:t>才看得到。</w:t>
            </w:r>
          </w:p>
        </w:tc>
      </w:tr>
    </w:tbl>
    <w:p w14:paraId="33A61D26" w14:textId="77777777" w:rsidR="00993B74" w:rsidRDefault="00EF1837">
      <w:pPr>
        <w:pStyle w:val="1"/>
        <w:rPr>
          <w:lang w:eastAsia="zh-TW"/>
        </w:rPr>
      </w:pPr>
      <w:r>
        <w:rPr>
          <w:rFonts w:ascii="微軟正黑體" w:eastAsia="微軟正黑體" w:hAnsi="微軟正黑體"/>
          <w:sz w:val="32"/>
          <w:lang w:eastAsia="zh-TW"/>
        </w:rPr>
        <w:t>三、投影片講師講稿</w:t>
      </w:r>
    </w:p>
    <w:p w14:paraId="06B90EBA" w14:textId="77777777" w:rsidR="00993B74" w:rsidRDefault="00EF1837">
      <w:pPr>
        <w:rPr>
          <w:lang w:eastAsia="zh-TW"/>
        </w:rPr>
      </w:pPr>
      <w:r>
        <w:rPr>
          <w:color w:val="243447"/>
          <w:lang w:eastAsia="zh-TW"/>
        </w:rPr>
        <w:t>這張圖可以用來說明</w:t>
      </w:r>
      <w:r>
        <w:rPr>
          <w:color w:val="243447"/>
          <w:lang w:eastAsia="zh-TW"/>
        </w:rPr>
        <w:t xml:space="preserve"> Microsoft 365 Copilot </w:t>
      </w:r>
      <w:r>
        <w:rPr>
          <w:color w:val="243447"/>
          <w:lang w:eastAsia="zh-TW"/>
        </w:rPr>
        <w:t>不是一個單獨的聊天機器人，而是一組在</w:t>
      </w:r>
      <w:r>
        <w:rPr>
          <w:color w:val="243447"/>
          <w:lang w:eastAsia="zh-TW"/>
        </w:rPr>
        <w:t xml:space="preserve"> Microsoft 365 </w:t>
      </w:r>
      <w:r>
        <w:rPr>
          <w:color w:val="243447"/>
          <w:lang w:eastAsia="zh-TW"/>
        </w:rPr>
        <w:t>服務邊界內協作的元件。使用者從</w:t>
      </w:r>
      <w:r>
        <w:rPr>
          <w:color w:val="243447"/>
          <w:lang w:eastAsia="zh-TW"/>
        </w:rPr>
        <w:t xml:space="preserve"> Teams</w:t>
      </w:r>
      <w:r>
        <w:rPr>
          <w:color w:val="243447"/>
          <w:lang w:eastAsia="zh-TW"/>
        </w:rPr>
        <w:t>、</w:t>
      </w:r>
      <w:r>
        <w:rPr>
          <w:color w:val="243447"/>
          <w:lang w:eastAsia="zh-TW"/>
        </w:rPr>
        <w:t>Word</w:t>
      </w:r>
      <w:r>
        <w:rPr>
          <w:color w:val="243447"/>
          <w:lang w:eastAsia="zh-TW"/>
        </w:rPr>
        <w:t>、</w:t>
      </w:r>
      <w:r>
        <w:rPr>
          <w:color w:val="243447"/>
          <w:lang w:eastAsia="zh-TW"/>
        </w:rPr>
        <w:t>Outlook</w:t>
      </w:r>
      <w:r>
        <w:rPr>
          <w:color w:val="243447"/>
          <w:lang w:eastAsia="zh-TW"/>
        </w:rPr>
        <w:t>、</w:t>
      </w:r>
      <w:r>
        <w:rPr>
          <w:color w:val="243447"/>
          <w:lang w:eastAsia="zh-TW"/>
        </w:rPr>
        <w:t xml:space="preserve">PowerPoint </w:t>
      </w:r>
      <w:r>
        <w:rPr>
          <w:color w:val="243447"/>
          <w:lang w:eastAsia="zh-TW"/>
        </w:rPr>
        <w:t>或</w:t>
      </w:r>
      <w:r>
        <w:rPr>
          <w:color w:val="243447"/>
          <w:lang w:eastAsia="zh-TW"/>
        </w:rPr>
        <w:t xml:space="preserve"> Excel </w:t>
      </w:r>
      <w:r>
        <w:rPr>
          <w:color w:val="243447"/>
          <w:lang w:eastAsia="zh-TW"/>
        </w:rPr>
        <w:t>等應用提出問題；</w:t>
      </w:r>
      <w:r>
        <w:rPr>
          <w:color w:val="243447"/>
          <w:lang w:eastAsia="zh-TW"/>
        </w:rPr>
        <w:t xml:space="preserve">Copilot </w:t>
      </w:r>
      <w:r>
        <w:rPr>
          <w:color w:val="243447"/>
          <w:lang w:eastAsia="zh-TW"/>
        </w:rPr>
        <w:t>透過</w:t>
      </w:r>
      <w:r>
        <w:rPr>
          <w:color w:val="243447"/>
          <w:lang w:eastAsia="zh-TW"/>
        </w:rPr>
        <w:t xml:space="preserve"> Microsoft Graph </w:t>
      </w:r>
      <w:r>
        <w:rPr>
          <w:color w:val="243447"/>
          <w:lang w:eastAsia="zh-TW"/>
        </w:rPr>
        <w:t>與</w:t>
      </w:r>
      <w:r>
        <w:rPr>
          <w:color w:val="243447"/>
          <w:lang w:eastAsia="zh-TW"/>
        </w:rPr>
        <w:t xml:space="preserve"> Work IQ </w:t>
      </w:r>
      <w:r>
        <w:rPr>
          <w:color w:val="243447"/>
          <w:lang w:eastAsia="zh-TW"/>
        </w:rPr>
        <w:t>找出使用者有權限存取、且和問題相關的工作資料；接著由</w:t>
      </w:r>
      <w:r>
        <w:rPr>
          <w:color w:val="243447"/>
          <w:lang w:eastAsia="zh-TW"/>
        </w:rPr>
        <w:t xml:space="preserve"> Microsoft 365 Copilot </w:t>
      </w:r>
      <w:r>
        <w:rPr>
          <w:color w:val="243447"/>
          <w:lang w:eastAsia="zh-TW"/>
        </w:rPr>
        <w:t>協調服務整理提示與脈絡，再交由</w:t>
      </w:r>
      <w:r>
        <w:rPr>
          <w:color w:val="243447"/>
          <w:lang w:eastAsia="zh-TW"/>
        </w:rPr>
        <w:t xml:space="preserve"> Azure OpenAI Service </w:t>
      </w:r>
      <w:r>
        <w:rPr>
          <w:color w:val="243447"/>
          <w:lang w:eastAsia="zh-TW"/>
        </w:rPr>
        <w:t>的大型語言模型生成答案。最後回應會再經過安全與合規機制，才回到使用者所在的應用。</w:t>
      </w:r>
    </w:p>
    <w:p w14:paraId="0476B9D5" w14:textId="77777777" w:rsidR="00993B74" w:rsidRDefault="00EF1837">
      <w:pPr>
        <w:pStyle w:val="1"/>
      </w:pPr>
      <w:r>
        <w:rPr>
          <w:rFonts w:ascii="微軟正黑體" w:eastAsia="微軟正黑體" w:hAnsi="微軟正黑體"/>
          <w:sz w:val="32"/>
        </w:rPr>
        <w:t>四、講師金句</w:t>
      </w:r>
    </w:p>
    <w:p w14:paraId="59C3E610" w14:textId="77777777" w:rsidR="00993B74" w:rsidRDefault="00EF1837">
      <w:pPr>
        <w:pStyle w:val="a0"/>
        <w:spacing w:after="40"/>
      </w:pPr>
      <w:r>
        <w:rPr>
          <w:color w:val="243447"/>
        </w:rPr>
        <w:t xml:space="preserve">Microsoft Graph / </w:t>
      </w:r>
      <w:r>
        <w:rPr>
          <w:color w:val="243447"/>
        </w:rPr>
        <w:t xml:space="preserve">Work IQ </w:t>
      </w:r>
      <w:r>
        <w:rPr>
          <w:color w:val="243447"/>
        </w:rPr>
        <w:t>負責找到正確工作脈絡，</w:t>
      </w:r>
      <w:r>
        <w:rPr>
          <w:color w:val="243447"/>
        </w:rPr>
        <w:t xml:space="preserve">Copilot </w:t>
      </w:r>
      <w:r>
        <w:rPr>
          <w:color w:val="243447"/>
        </w:rPr>
        <w:t>負責協調，</w:t>
      </w:r>
      <w:r>
        <w:rPr>
          <w:color w:val="243447"/>
        </w:rPr>
        <w:t xml:space="preserve">LLM </w:t>
      </w:r>
      <w:r>
        <w:rPr>
          <w:color w:val="243447"/>
        </w:rPr>
        <w:t>負責生成。</w:t>
      </w:r>
    </w:p>
    <w:p w14:paraId="4B5DCACE" w14:textId="77777777" w:rsidR="00993B74" w:rsidRDefault="00EF1837">
      <w:pPr>
        <w:pStyle w:val="a0"/>
        <w:spacing w:after="40"/>
        <w:rPr>
          <w:lang w:eastAsia="zh-TW"/>
        </w:rPr>
      </w:pPr>
      <w:r>
        <w:rPr>
          <w:color w:val="243447"/>
          <w:lang w:eastAsia="zh-TW"/>
        </w:rPr>
        <w:t xml:space="preserve">Copilot </w:t>
      </w:r>
      <w:r>
        <w:rPr>
          <w:color w:val="243447"/>
          <w:lang w:eastAsia="zh-TW"/>
        </w:rPr>
        <w:t>不是直接讀取整個租戶，而是依照使用者權限取得授權資料。</w:t>
      </w:r>
    </w:p>
    <w:p w14:paraId="683A1641" w14:textId="77777777" w:rsidR="00993B74" w:rsidRDefault="00EF1837">
      <w:pPr>
        <w:pStyle w:val="a0"/>
        <w:spacing w:after="40"/>
      </w:pPr>
      <w:r>
        <w:rPr>
          <w:color w:val="243447"/>
        </w:rPr>
        <w:t xml:space="preserve">Microsoft 365 Copilot </w:t>
      </w:r>
      <w:r>
        <w:rPr>
          <w:color w:val="243447"/>
        </w:rPr>
        <w:t>的企業價值來自「工作脈絡</w:t>
      </w:r>
      <w:r>
        <w:rPr>
          <w:color w:val="243447"/>
        </w:rPr>
        <w:t xml:space="preserve"> + </w:t>
      </w:r>
      <w:r>
        <w:rPr>
          <w:color w:val="243447"/>
        </w:rPr>
        <w:t>安全治理</w:t>
      </w:r>
      <w:r>
        <w:rPr>
          <w:color w:val="243447"/>
        </w:rPr>
        <w:t xml:space="preserve"> + </w:t>
      </w:r>
      <w:r>
        <w:rPr>
          <w:color w:val="243447"/>
        </w:rPr>
        <w:t>生成式</w:t>
      </w:r>
      <w:r>
        <w:rPr>
          <w:color w:val="243447"/>
        </w:rPr>
        <w:t xml:space="preserve"> AI</w:t>
      </w:r>
      <w:r>
        <w:rPr>
          <w:color w:val="243447"/>
        </w:rPr>
        <w:t>」。</w:t>
      </w:r>
    </w:p>
    <w:p w14:paraId="17749827" w14:textId="77777777" w:rsidR="00993B74" w:rsidRDefault="00EF1837">
      <w:pPr>
        <w:pStyle w:val="1"/>
      </w:pPr>
      <w:r>
        <w:rPr>
          <w:rFonts w:ascii="微軟正黑體" w:eastAsia="微軟正黑體" w:hAnsi="微軟正黑體"/>
          <w:sz w:val="32"/>
        </w:rPr>
        <w:t>五、參考資料補充</w:t>
      </w:r>
    </w:p>
    <w:p w14:paraId="6EFDD027" w14:textId="77777777" w:rsidR="00993B74" w:rsidRDefault="00EF1837">
      <w:pPr>
        <w:pStyle w:val="a0"/>
      </w:pPr>
      <w:hyperlink r:id="rId17">
        <w:r>
          <w:rPr>
            <w:color w:val="0078D4"/>
            <w:u w:val="single"/>
          </w:rPr>
          <w:t>Micros</w:t>
        </w:r>
        <w:r>
          <w:rPr>
            <w:color w:val="0078D4"/>
            <w:u w:val="single"/>
          </w:rPr>
          <w:t xml:space="preserve">oft 365 Copilot </w:t>
        </w:r>
        <w:r>
          <w:rPr>
            <w:color w:val="0078D4"/>
            <w:u w:val="single"/>
          </w:rPr>
          <w:t>架構及其運作方式</w:t>
        </w:r>
      </w:hyperlink>
    </w:p>
    <w:p w14:paraId="1A276D05" w14:textId="77777777" w:rsidR="00993B74" w:rsidRDefault="00EF1837">
      <w:pPr>
        <w:pStyle w:val="a0"/>
      </w:pPr>
      <w:hyperlink r:id="rId18">
        <w:r>
          <w:rPr>
            <w:color w:val="0078D4"/>
            <w:u w:val="single"/>
          </w:rPr>
          <w:t>Explore Microsoft 365 Copilot and agents</w:t>
        </w:r>
      </w:hyperlink>
    </w:p>
    <w:p w14:paraId="758E0E3D" w14:textId="77777777" w:rsidR="00993B74" w:rsidRDefault="00EF1837">
      <w:pPr>
        <w:pStyle w:val="a0"/>
      </w:pPr>
      <w:hyperlink r:id="rId19">
        <w:r>
          <w:rPr>
            <w:color w:val="0078D4"/>
            <w:u w:val="single"/>
          </w:rPr>
          <w:t>Work IQ overview</w:t>
        </w:r>
      </w:hyperlink>
    </w:p>
    <w:p w14:paraId="65C5278E" w14:textId="77777777" w:rsidR="00993B74" w:rsidRDefault="00EF1837">
      <w:pPr>
        <w:pStyle w:val="a0"/>
      </w:pPr>
      <w:hyperlink r:id="rId20">
        <w:r>
          <w:rPr>
            <w:color w:val="0078D4"/>
            <w:u w:val="single"/>
          </w:rPr>
          <w:t>Work IQ API overview</w:t>
        </w:r>
      </w:hyperlink>
    </w:p>
    <w:sectPr w:rsidR="00993B74" w:rsidSect="00034616">
      <w:headerReference w:type="default" r:id="rId21"/>
      <w:footerReference w:type="default" r:id="rId22"/>
      <w:pgSz w:w="12240" w:h="15840"/>
      <w:pgMar w:top="936" w:right="1080" w:bottom="936" w:left="108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5DED2A4" w14:textId="77777777" w:rsidR="00EF1837" w:rsidRDefault="00EF1837">
      <w:pPr>
        <w:spacing w:after="0" w:line="240" w:lineRule="auto"/>
      </w:pPr>
      <w:r>
        <w:separator/>
      </w:r>
    </w:p>
  </w:endnote>
  <w:endnote w:type="continuationSeparator" w:id="0">
    <w:p w14:paraId="0087398E" w14:textId="77777777" w:rsidR="00EF1837" w:rsidRDefault="00EF183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C646A9" w14:textId="77777777" w:rsidR="00993B74" w:rsidRDefault="00EF1837">
    <w:pPr>
      <w:pStyle w:val="a7"/>
      <w:jc w:val="center"/>
    </w:pPr>
    <w:r>
      <w:rPr>
        <w:color w:val="5E6A75"/>
        <w:sz w:val="16"/>
      </w:rPr>
      <w:t>黃淑玲｜臺大</w:t>
    </w:r>
    <w:r>
      <w:rPr>
        <w:color w:val="5E6A75"/>
        <w:sz w:val="16"/>
      </w:rPr>
      <w:t xml:space="preserve"> Copilot </w:t>
    </w:r>
    <w:r>
      <w:rPr>
        <w:color w:val="5E6A75"/>
        <w:sz w:val="16"/>
      </w:rPr>
      <w:t>教學版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77560AA" w14:textId="77777777" w:rsidR="00EF1837" w:rsidRDefault="00EF1837">
      <w:pPr>
        <w:spacing w:after="0" w:line="240" w:lineRule="auto"/>
      </w:pPr>
      <w:r>
        <w:separator/>
      </w:r>
    </w:p>
  </w:footnote>
  <w:footnote w:type="continuationSeparator" w:id="0">
    <w:p w14:paraId="7C223DF9" w14:textId="77777777" w:rsidR="00EF1837" w:rsidRDefault="00EF183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0C1A34" w14:textId="77777777" w:rsidR="00993B74" w:rsidRDefault="00EF1837">
    <w:pPr>
      <w:pStyle w:val="a5"/>
      <w:jc w:val="right"/>
    </w:pPr>
    <w:r>
      <w:rPr>
        <w:color w:val="5E6A75"/>
        <w:sz w:val="16"/>
      </w:rPr>
      <w:t xml:space="preserve">Microsoft Graph </w:t>
    </w:r>
    <w:r>
      <w:rPr>
        <w:color w:val="5E6A75"/>
        <w:sz w:val="16"/>
      </w:rPr>
      <w:t>與</w:t>
    </w:r>
    <w:r>
      <w:rPr>
        <w:color w:val="5E6A75"/>
        <w:sz w:val="16"/>
      </w:rPr>
      <w:t xml:space="preserve"> Copilot </w:t>
    </w:r>
    <w:r>
      <w:rPr>
        <w:color w:val="5E6A75"/>
        <w:sz w:val="16"/>
      </w:rPr>
      <w:t>教學文件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00034616"/>
    <w:rsid w:val="0006063C"/>
    <w:rsid w:val="00135766"/>
    <w:rsid w:val="0015074B"/>
    <w:rsid w:val="00261C8B"/>
    <w:rsid w:val="0029639D"/>
    <w:rsid w:val="00326F90"/>
    <w:rsid w:val="0046260D"/>
    <w:rsid w:val="00822ED3"/>
    <w:rsid w:val="00993B74"/>
    <w:rsid w:val="00AA1D8D"/>
    <w:rsid w:val="00B47730"/>
    <w:rsid w:val="00CB0664"/>
    <w:rsid w:val="00EF1837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39DE1309"/>
  <w14:defaultImageDpi w14:val="300"/>
  <w15:docId w15:val="{4651722A-3E5F-421A-A153-38844E142F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5" w:semiHidden="1" w:unhideWhenUsed="1"/>
    <w:lsdException w:name="Grid Table Light" w:semiHidden="1" w:unhideWhenUsed="1"/>
    <w:lsdException w:name="Grid Table 1 Light" w:semiHidden="1" w:unhideWhenUsed="1"/>
    <w:lsdException w:name="Grid Table 2" w:semiHidden="1" w:unhideWhenUsed="1"/>
    <w:lsdException w:name="Grid Table 3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FC693F"/>
    <w:rPr>
      <w:rFonts w:ascii="微軟正黑體" w:eastAsia="微軟正黑體" w:hAnsi="微軟正黑體"/>
      <w:sz w:val="21"/>
    </w:rPr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052033"/>
      <w:sz w:val="36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0078D4"/>
      <w:sz w:val="28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7F3FBF"/>
      <w:sz w:val="24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頁首 字元"/>
    <w:basedOn w:val="a2"/>
    <w:link w:val="a5"/>
    <w:uiPriority w:val="99"/>
    <w:rsid w:val="00E618BF"/>
  </w:style>
  <w:style w:type="paragraph" w:styleId="a7">
    <w:name w:val="footer"/>
    <w:basedOn w:val="a1"/>
    <w:link w:val="a8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頁尾 字元"/>
    <w:basedOn w:val="a2"/>
    <w:link w:val="a7"/>
    <w:uiPriority w:val="99"/>
    <w:rsid w:val="00E618BF"/>
  </w:style>
  <w:style w:type="paragraph" w:styleId="a9">
    <w:name w:val="No Spacing"/>
    <w:uiPriority w:val="1"/>
    <w:qFormat/>
    <w:rsid w:val="00FC693F"/>
    <w:pPr>
      <w:spacing w:after="0" w:line="240" w:lineRule="auto"/>
    </w:pPr>
  </w:style>
  <w:style w:type="character" w:customStyle="1" w:styleId="10">
    <w:name w:val="標題 1 字元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標題 2 字元"/>
    <w:basedOn w:val="a2"/>
    <w:link w:val="2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標題 3 字元"/>
    <w:basedOn w:val="a2"/>
    <w:link w:val="3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1"/>
    <w:next w:val="a1"/>
    <w:link w:val="ab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b/>
      <w:color w:val="052033"/>
      <w:spacing w:val="5"/>
      <w:kern w:val="28"/>
      <w:sz w:val="56"/>
      <w:szCs w:val="52"/>
    </w:rPr>
  </w:style>
  <w:style w:type="character" w:customStyle="1" w:styleId="ab">
    <w:name w:val="標題 字元"/>
    <w:basedOn w:val="a2"/>
    <w:link w:val="a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1"/>
    <w:next w:val="a1"/>
    <w:link w:val="ad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d">
    <w:name w:val="副標題 字元"/>
    <w:basedOn w:val="a2"/>
    <w:link w:val="ac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AA1D8D"/>
    <w:pPr>
      <w:spacing w:after="120"/>
    </w:pPr>
  </w:style>
  <w:style w:type="character" w:customStyle="1" w:styleId="af0">
    <w:name w:val="本文 字元"/>
    <w:basedOn w:val="a2"/>
    <w:link w:val="af"/>
    <w:uiPriority w:val="99"/>
    <w:rsid w:val="00AA1D8D"/>
  </w:style>
  <w:style w:type="paragraph" w:styleId="23">
    <w:name w:val="Body Text 2"/>
    <w:basedOn w:val="a1"/>
    <w:link w:val="24"/>
    <w:uiPriority w:val="99"/>
    <w:unhideWhenUsed/>
    <w:rsid w:val="00AA1D8D"/>
    <w:pPr>
      <w:spacing w:after="120" w:line="480" w:lineRule="auto"/>
    </w:pPr>
  </w:style>
  <w:style w:type="character" w:customStyle="1" w:styleId="24">
    <w:name w:val="本文 2 字元"/>
    <w:basedOn w:val="a2"/>
    <w:link w:val="23"/>
    <w:uiPriority w:val="99"/>
    <w:rsid w:val="00AA1D8D"/>
  </w:style>
  <w:style w:type="paragraph" w:styleId="33">
    <w:name w:val="Body Text 3"/>
    <w:basedOn w:val="a1"/>
    <w:link w:val="34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34">
    <w:name w:val="本文 3 字元"/>
    <w:basedOn w:val="a2"/>
    <w:link w:val="33"/>
    <w:uiPriority w:val="99"/>
    <w:rsid w:val="00AA1D8D"/>
    <w:rPr>
      <w:sz w:val="16"/>
      <w:szCs w:val="16"/>
    </w:rPr>
  </w:style>
  <w:style w:type="paragraph" w:styleId="af1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29639D"/>
    <w:pPr>
      <w:spacing w:after="120"/>
      <w:ind w:left="360"/>
      <w:contextualSpacing/>
    </w:pPr>
  </w:style>
  <w:style w:type="paragraph" w:styleId="26">
    <w:name w:val="List Continue 2"/>
    <w:basedOn w:val="a1"/>
    <w:uiPriority w:val="99"/>
    <w:unhideWhenUsed/>
    <w:rsid w:val="0029639D"/>
    <w:pPr>
      <w:spacing w:after="120"/>
      <w:ind w:left="720"/>
      <w:contextualSpacing/>
    </w:pPr>
  </w:style>
  <w:style w:type="paragraph" w:styleId="36">
    <w:name w:val="List Continue 3"/>
    <w:basedOn w:val="a1"/>
    <w:uiPriority w:val="99"/>
    <w:unhideWhenUsed/>
    <w:rsid w:val="0029639D"/>
    <w:pPr>
      <w:spacing w:after="120"/>
      <w:ind w:left="1080"/>
      <w:contextualSpacing/>
    </w:pPr>
  </w:style>
  <w:style w:type="paragraph" w:styleId="af3">
    <w:name w:val="macro"/>
    <w:link w:val="af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af4">
    <w:name w:val="巨集文字 字元"/>
    <w:basedOn w:val="a2"/>
    <w:link w:val="af3"/>
    <w:uiPriority w:val="99"/>
    <w:rsid w:val="0029639D"/>
    <w:rPr>
      <w:rFonts w:ascii="Courier" w:hAnsi="Courier"/>
      <w:sz w:val="20"/>
      <w:szCs w:val="20"/>
    </w:rPr>
  </w:style>
  <w:style w:type="paragraph" w:styleId="af5">
    <w:name w:val="Quote"/>
    <w:basedOn w:val="a1"/>
    <w:next w:val="a1"/>
    <w:link w:val="af6"/>
    <w:uiPriority w:val="29"/>
    <w:qFormat/>
    <w:rsid w:val="00FC693F"/>
    <w:rPr>
      <w:i/>
      <w:iCs/>
      <w:color w:val="000000" w:themeColor="text1"/>
    </w:rPr>
  </w:style>
  <w:style w:type="character" w:customStyle="1" w:styleId="af6">
    <w:name w:val="引文 字元"/>
    <w:basedOn w:val="a2"/>
    <w:link w:val="af5"/>
    <w:uiPriority w:val="29"/>
    <w:rsid w:val="00FC693F"/>
    <w:rPr>
      <w:i/>
      <w:iCs/>
      <w:color w:val="000000" w:themeColor="text1"/>
    </w:rPr>
  </w:style>
  <w:style w:type="character" w:customStyle="1" w:styleId="40">
    <w:name w:val="標題 4 字元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標題 5 字元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標題 6 字元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標題 7 字元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標題 8 字元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標題 9 字元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7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8">
    <w:name w:val="Strong"/>
    <w:basedOn w:val="a2"/>
    <w:uiPriority w:val="22"/>
    <w:qFormat/>
    <w:rsid w:val="00FC693F"/>
    <w:rPr>
      <w:b/>
      <w:bCs/>
    </w:rPr>
  </w:style>
  <w:style w:type="character" w:styleId="af9">
    <w:name w:val="Emphasis"/>
    <w:basedOn w:val="a2"/>
    <w:uiPriority w:val="20"/>
    <w:qFormat/>
    <w:rsid w:val="00FC693F"/>
    <w:rPr>
      <w:i/>
      <w:iCs/>
    </w:rPr>
  </w:style>
  <w:style w:type="paragraph" w:styleId="afa">
    <w:name w:val="Intense Quote"/>
    <w:basedOn w:val="a1"/>
    <w:next w:val="a1"/>
    <w:link w:val="afb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b">
    <w:name w:val="鮮明引文 字元"/>
    <w:basedOn w:val="a2"/>
    <w:link w:val="afa"/>
    <w:uiPriority w:val="30"/>
    <w:rsid w:val="00FC693F"/>
    <w:rPr>
      <w:b/>
      <w:bCs/>
      <w:i/>
      <w:iCs/>
      <w:color w:val="4F81BD" w:themeColor="accent1"/>
    </w:rPr>
  </w:style>
  <w:style w:type="character" w:styleId="afc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d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e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f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f0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aff1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table" w:styleId="aff2">
    <w:name w:val="Table Grid"/>
    <w:basedOn w:val="a3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3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4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5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7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8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9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6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7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8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9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learn.microsoft.com/en-us/graph/permissions-overview" TargetMode="External"/><Relationship Id="rId18" Type="http://schemas.openxmlformats.org/officeDocument/2006/relationships/hyperlink" Target="https://learn.microsoft.com/en-us/training/modules/explore-microsoft-365-copilot-agents/" TargetMode="External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hyperlink" Target="https://learn.microsoft.com/zh-tw/training/modules/introduction-microsoft-365-copilot/3-how-copilot-works" TargetMode="External"/><Relationship Id="rId17" Type="http://schemas.openxmlformats.org/officeDocument/2006/relationships/hyperlink" Target="https://learn.microsoft.com/zh-tw/microsoft-365/copilot/microsoft-365-copilot-architecture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hyperlink" Target="https://learn.microsoft.com/en-us/microsoft-365/copilot/extensibility/work-iq/api-overview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learn.microsoft.com/zh-tw/microsoft-365/copilot/microsoft-365-copilot-architecture" TargetMode="Externa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learn.microsoft.com/en-us/microsoft-365/copilot/connectors/manage-access-permissions" TargetMode="External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hyperlink" Target="https://learn.microsoft.com/en-us/microsoft-365/copilot/extensibility/work-iq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learn.microsoft.com/en-us/graph/best-practices-graph-permission" TargetMode="External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11</Pages>
  <Words>935</Words>
  <Characters>5334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6257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黃淑玲</dc:creator>
  <cp:keywords/>
  <dc:description>generated by python-docx</dc:description>
  <cp:lastModifiedBy>redchamber '</cp:lastModifiedBy>
  <cp:revision>6</cp:revision>
  <dcterms:created xsi:type="dcterms:W3CDTF">2026-07-06T15:06:00Z</dcterms:created>
  <dcterms:modified xsi:type="dcterms:W3CDTF">2026-07-07T01:00:00Z</dcterms:modified>
  <cp:category/>
</cp:coreProperties>
</file>